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10690D" w14:textId="77777777" w:rsidR="00C40FE9" w:rsidRPr="0030553A" w:rsidRDefault="00C40FE9" w:rsidP="00F624E9">
      <w:pPr>
        <w:ind w:firstLine="8080"/>
        <w:jc w:val="center"/>
        <w:rPr>
          <w:rFonts w:asciiTheme="minorHAnsi" w:hAnsiTheme="minorHAnsi"/>
          <w:b/>
          <w:sz w:val="20"/>
          <w:szCs w:val="20"/>
        </w:rPr>
      </w:pPr>
      <w:r w:rsidRPr="0030553A">
        <w:rPr>
          <w:rFonts w:asciiTheme="minorHAnsi" w:hAnsiTheme="minorHAnsi"/>
          <w:b/>
          <w:sz w:val="20"/>
          <w:szCs w:val="20"/>
        </w:rPr>
        <w:t>Załącznik do umowy</w:t>
      </w:r>
    </w:p>
    <w:p w14:paraId="309ADF81" w14:textId="77548289" w:rsidR="00980B01" w:rsidRPr="00F624E9" w:rsidRDefault="00C40FE9">
      <w:pPr>
        <w:jc w:val="center"/>
        <w:rPr>
          <w:rFonts w:asciiTheme="minorHAnsi" w:hAnsiTheme="minorHAnsi"/>
          <w:szCs w:val="18"/>
        </w:rPr>
      </w:pPr>
      <w:r w:rsidRPr="00F624E9">
        <w:rPr>
          <w:rFonts w:asciiTheme="minorHAnsi" w:hAnsiTheme="minorHAnsi"/>
          <w:b/>
          <w:szCs w:val="18"/>
        </w:rPr>
        <w:t>RAPORT WYKONAWCY Z REALIZACJI DNSH</w:t>
      </w:r>
    </w:p>
    <w:p w14:paraId="6CEE220E" w14:textId="77777777" w:rsidR="00F624E9" w:rsidRPr="00F624E9" w:rsidRDefault="00F624E9" w:rsidP="00F624E9">
      <w:pPr>
        <w:jc w:val="center"/>
        <w:rPr>
          <w:rFonts w:asciiTheme="minorHAnsi" w:hAnsiTheme="minorHAnsi"/>
          <w:szCs w:val="18"/>
        </w:rPr>
      </w:pPr>
      <w:r w:rsidRPr="00F624E9">
        <w:rPr>
          <w:rFonts w:asciiTheme="minorHAnsi" w:hAnsiTheme="minorHAnsi"/>
          <w:b/>
          <w:szCs w:val="18"/>
        </w:rPr>
        <w:t>dotyczący zgodności realizacji umowy z zasadą „nie czyń poważnych szkód”</w:t>
      </w:r>
    </w:p>
    <w:p w14:paraId="6733EBEE" w14:textId="008AF082" w:rsidR="00F624E9" w:rsidRPr="00F624E9" w:rsidRDefault="00F624E9" w:rsidP="00F624E9">
      <w:pPr>
        <w:jc w:val="both"/>
        <w:rPr>
          <w:rFonts w:asciiTheme="minorHAnsi" w:hAnsiTheme="minorHAnsi"/>
          <w:i/>
          <w:iCs/>
          <w:szCs w:val="18"/>
        </w:rPr>
      </w:pPr>
      <w:r w:rsidRPr="00F624E9">
        <w:rPr>
          <w:rFonts w:asciiTheme="minorHAnsi" w:hAnsiTheme="minorHAnsi"/>
          <w:i/>
          <w:iCs/>
          <w:szCs w:val="18"/>
        </w:rPr>
        <w:t xml:space="preserve">dotyczy postępowania pn.  „Przebudowa i zmiana sposobu użytkowania budynku Biblioteki Centrum Kultury (BCK) w Piekoszowie w ramach projektu </w:t>
      </w:r>
      <w:r w:rsidR="005B1BD6">
        <w:rPr>
          <w:rFonts w:asciiTheme="minorHAnsi" w:hAnsiTheme="minorHAnsi"/>
          <w:i/>
          <w:iCs/>
          <w:szCs w:val="18"/>
        </w:rPr>
        <w:t>,,Z</w:t>
      </w:r>
      <w:r w:rsidRPr="00F624E9">
        <w:rPr>
          <w:rFonts w:asciiTheme="minorHAnsi" w:hAnsiTheme="minorHAnsi"/>
          <w:i/>
          <w:iCs/>
          <w:szCs w:val="18"/>
        </w:rPr>
        <w:t>achowanie i upowszechnianie dziedzictwa geologicznego, kulturowego i przyrodniczego na terenie gminy Piekoszów - etap 1”</w:t>
      </w:r>
      <w:r w:rsidR="005B1BD6">
        <w:rPr>
          <w:rFonts w:asciiTheme="minorHAnsi" w:hAnsiTheme="minorHAnsi"/>
          <w:i/>
          <w:iCs/>
          <w:szCs w:val="18"/>
        </w:rPr>
        <w:t>”</w:t>
      </w:r>
    </w:p>
    <w:tbl>
      <w:tblPr>
        <w:tblW w:w="0" w:type="auto"/>
        <w:jc w:val="center"/>
        <w:tblBorders>
          <w:top w:val="single" w:sz="6" w:space="0" w:color="A6A6A6"/>
          <w:left w:val="single" w:sz="6" w:space="0" w:color="A6A6A6"/>
          <w:bottom w:val="single" w:sz="6" w:space="0" w:color="A6A6A6"/>
          <w:right w:val="single" w:sz="6" w:space="0" w:color="A6A6A6"/>
          <w:insideH w:val="single" w:sz="6" w:space="0" w:color="A6A6A6"/>
          <w:insideV w:val="single" w:sz="6" w:space="0" w:color="A6A6A6"/>
        </w:tblBorders>
        <w:tblLook w:val="04A0" w:firstRow="1" w:lastRow="0" w:firstColumn="1" w:lastColumn="0" w:noHBand="0" w:noVBand="1"/>
      </w:tblPr>
      <w:tblGrid>
        <w:gridCol w:w="2948"/>
        <w:gridCol w:w="6520"/>
      </w:tblGrid>
      <w:tr w:rsidR="00F624E9" w:rsidRPr="0030553A" w14:paraId="59541623" w14:textId="77777777" w:rsidTr="003C0FEE">
        <w:trPr>
          <w:jc w:val="center"/>
        </w:trPr>
        <w:tc>
          <w:tcPr>
            <w:tcW w:w="2948" w:type="dxa"/>
            <w:vAlign w:val="center"/>
          </w:tcPr>
          <w:p w14:paraId="4901F757" w14:textId="77777777" w:rsidR="00F624E9" w:rsidRPr="0030553A" w:rsidRDefault="00F624E9" w:rsidP="00387B93">
            <w:pPr>
              <w:rPr>
                <w:rFonts w:asciiTheme="minorHAnsi" w:hAnsiTheme="minorHAnsi"/>
                <w:sz w:val="20"/>
                <w:szCs w:val="20"/>
              </w:rPr>
            </w:pPr>
            <w:r w:rsidRPr="0030553A">
              <w:rPr>
                <w:rFonts w:asciiTheme="minorHAnsi" w:hAnsiTheme="minorHAnsi"/>
                <w:sz w:val="20"/>
                <w:szCs w:val="20"/>
              </w:rPr>
              <w:t>Nazwa Wykonawcy</w:t>
            </w:r>
          </w:p>
        </w:tc>
        <w:tc>
          <w:tcPr>
            <w:tcW w:w="6520" w:type="dxa"/>
            <w:vAlign w:val="center"/>
          </w:tcPr>
          <w:p w14:paraId="6B7A9932" w14:textId="77777777" w:rsidR="00F624E9" w:rsidRPr="0030553A" w:rsidRDefault="00F624E9" w:rsidP="00387B93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F624E9" w:rsidRPr="0030553A" w14:paraId="1C74A3F1" w14:textId="77777777" w:rsidTr="003C0FEE">
        <w:trPr>
          <w:jc w:val="center"/>
        </w:trPr>
        <w:tc>
          <w:tcPr>
            <w:tcW w:w="2948" w:type="dxa"/>
            <w:vAlign w:val="center"/>
          </w:tcPr>
          <w:p w14:paraId="09E22A0A" w14:textId="77777777" w:rsidR="00F624E9" w:rsidRPr="0030553A" w:rsidRDefault="00F624E9" w:rsidP="00387B93">
            <w:pPr>
              <w:rPr>
                <w:rFonts w:asciiTheme="minorHAnsi" w:hAnsiTheme="minorHAnsi"/>
                <w:sz w:val="20"/>
                <w:szCs w:val="20"/>
              </w:rPr>
            </w:pPr>
            <w:r w:rsidRPr="0030553A">
              <w:rPr>
                <w:rFonts w:asciiTheme="minorHAnsi" w:hAnsiTheme="minorHAnsi"/>
                <w:sz w:val="20"/>
                <w:szCs w:val="20"/>
              </w:rPr>
              <w:t>Numer / nazwa umowy lub zamówienia</w:t>
            </w:r>
          </w:p>
        </w:tc>
        <w:tc>
          <w:tcPr>
            <w:tcW w:w="6520" w:type="dxa"/>
            <w:vAlign w:val="center"/>
          </w:tcPr>
          <w:p w14:paraId="447375A2" w14:textId="77777777" w:rsidR="00F624E9" w:rsidRPr="0030553A" w:rsidRDefault="00F624E9" w:rsidP="00387B93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F624E9" w:rsidRPr="0030553A" w14:paraId="769B1223" w14:textId="77777777" w:rsidTr="003C0FEE">
        <w:trPr>
          <w:jc w:val="center"/>
        </w:trPr>
        <w:tc>
          <w:tcPr>
            <w:tcW w:w="2948" w:type="dxa"/>
            <w:vAlign w:val="center"/>
          </w:tcPr>
          <w:p w14:paraId="41C21118" w14:textId="77777777" w:rsidR="00F624E9" w:rsidRPr="0030553A" w:rsidRDefault="00F624E9" w:rsidP="00387B93">
            <w:pPr>
              <w:rPr>
                <w:rFonts w:asciiTheme="minorHAnsi" w:hAnsiTheme="minorHAnsi"/>
                <w:sz w:val="20"/>
                <w:szCs w:val="20"/>
              </w:rPr>
            </w:pPr>
            <w:r w:rsidRPr="0030553A">
              <w:rPr>
                <w:rFonts w:asciiTheme="minorHAnsi" w:hAnsiTheme="minorHAnsi"/>
                <w:sz w:val="20"/>
                <w:szCs w:val="20"/>
              </w:rPr>
              <w:t>Okres, którego dotyczy raport</w:t>
            </w:r>
          </w:p>
        </w:tc>
        <w:tc>
          <w:tcPr>
            <w:tcW w:w="6520" w:type="dxa"/>
            <w:vAlign w:val="center"/>
          </w:tcPr>
          <w:p w14:paraId="4D169691" w14:textId="77777777" w:rsidR="00F624E9" w:rsidRPr="0030553A" w:rsidRDefault="00F624E9" w:rsidP="00387B93">
            <w:pPr>
              <w:rPr>
                <w:rFonts w:asciiTheme="minorHAnsi" w:hAnsiTheme="minorHAnsi"/>
                <w:sz w:val="20"/>
                <w:szCs w:val="20"/>
              </w:rPr>
            </w:pPr>
            <w:r w:rsidRPr="0030553A">
              <w:rPr>
                <w:rFonts w:asciiTheme="minorHAnsi" w:hAnsiTheme="minorHAnsi"/>
                <w:sz w:val="20"/>
                <w:szCs w:val="20"/>
              </w:rPr>
              <w:t>od ........................ do ........................</w:t>
            </w:r>
          </w:p>
        </w:tc>
      </w:tr>
      <w:tr w:rsidR="00F624E9" w:rsidRPr="0030553A" w14:paraId="2FFD0709" w14:textId="77777777" w:rsidTr="003C0FEE">
        <w:trPr>
          <w:jc w:val="center"/>
        </w:trPr>
        <w:tc>
          <w:tcPr>
            <w:tcW w:w="2948" w:type="dxa"/>
            <w:vAlign w:val="center"/>
          </w:tcPr>
          <w:p w14:paraId="3613C446" w14:textId="5E963EC0" w:rsidR="00F624E9" w:rsidRPr="0030553A" w:rsidRDefault="00F624E9" w:rsidP="00387B93">
            <w:pPr>
              <w:rPr>
                <w:rFonts w:asciiTheme="minorHAnsi" w:hAnsiTheme="minorHAnsi"/>
                <w:sz w:val="20"/>
                <w:szCs w:val="20"/>
              </w:rPr>
            </w:pPr>
            <w:r w:rsidRPr="00F624E9">
              <w:rPr>
                <w:rFonts w:asciiTheme="minorHAnsi" w:hAnsiTheme="minorHAnsi"/>
                <w:sz w:val="20"/>
                <w:szCs w:val="20"/>
              </w:rPr>
              <w:t>Rodzaj raportu</w:t>
            </w:r>
          </w:p>
        </w:tc>
        <w:tc>
          <w:tcPr>
            <w:tcW w:w="6520" w:type="dxa"/>
            <w:vAlign w:val="center"/>
          </w:tcPr>
          <w:p w14:paraId="2F5D7923" w14:textId="5278AD93" w:rsidR="00F624E9" w:rsidRPr="0030553A" w:rsidRDefault="00F624E9" w:rsidP="00387B93">
            <w:pPr>
              <w:rPr>
                <w:rFonts w:asciiTheme="minorHAnsi" w:hAnsiTheme="minorHAnsi"/>
                <w:sz w:val="20"/>
                <w:szCs w:val="20"/>
              </w:rPr>
            </w:pPr>
            <w:r w:rsidRPr="00F624E9">
              <w:rPr>
                <w:rFonts w:ascii="Segoe UI Symbol" w:hAnsi="Segoe UI Symbol" w:cs="Segoe UI Symbol"/>
                <w:szCs w:val="18"/>
              </w:rPr>
              <w:t>☐</w:t>
            </w:r>
            <w:r w:rsidRPr="00F624E9">
              <w:rPr>
                <w:rFonts w:asciiTheme="minorHAnsi" w:hAnsiTheme="minorHAnsi"/>
                <w:szCs w:val="18"/>
              </w:rPr>
              <w:t xml:space="preserve"> ko</w:t>
            </w:r>
            <w:r w:rsidRPr="00F624E9">
              <w:rPr>
                <w:rFonts w:asciiTheme="minorHAnsi" w:hAnsiTheme="minorHAnsi" w:cs="Arial"/>
                <w:szCs w:val="18"/>
              </w:rPr>
              <w:t>ń</w:t>
            </w:r>
            <w:r w:rsidRPr="00F624E9">
              <w:rPr>
                <w:rFonts w:asciiTheme="minorHAnsi" w:hAnsiTheme="minorHAnsi"/>
                <w:szCs w:val="18"/>
              </w:rPr>
              <w:t xml:space="preserve">cowy    </w:t>
            </w:r>
            <w:r w:rsidRPr="00F624E9">
              <w:rPr>
                <w:rFonts w:ascii="Segoe UI Symbol" w:hAnsi="Segoe UI Symbol" w:cs="Segoe UI Symbol"/>
                <w:szCs w:val="18"/>
              </w:rPr>
              <w:t>☐</w:t>
            </w:r>
            <w:r w:rsidRPr="00F624E9">
              <w:rPr>
                <w:rFonts w:asciiTheme="minorHAnsi" w:hAnsiTheme="minorHAnsi"/>
                <w:szCs w:val="18"/>
              </w:rPr>
              <w:t xml:space="preserve"> sk</w:t>
            </w:r>
            <w:r w:rsidRPr="00F624E9">
              <w:rPr>
                <w:rFonts w:asciiTheme="minorHAnsi" w:hAnsiTheme="minorHAnsi" w:cs="Arial"/>
                <w:szCs w:val="18"/>
              </w:rPr>
              <w:t>ł</w:t>
            </w:r>
            <w:r w:rsidRPr="00F624E9">
              <w:rPr>
                <w:rFonts w:asciiTheme="minorHAnsi" w:hAnsiTheme="minorHAnsi"/>
                <w:szCs w:val="18"/>
              </w:rPr>
              <w:t>adany na wezwanie Zamawiaj</w:t>
            </w:r>
            <w:r w:rsidRPr="00F624E9">
              <w:rPr>
                <w:rFonts w:asciiTheme="minorHAnsi" w:hAnsiTheme="minorHAnsi" w:cs="Arial"/>
                <w:szCs w:val="18"/>
              </w:rPr>
              <w:t>ą</w:t>
            </w:r>
            <w:r w:rsidRPr="00F624E9">
              <w:rPr>
                <w:rFonts w:asciiTheme="minorHAnsi" w:hAnsiTheme="minorHAnsi"/>
                <w:szCs w:val="18"/>
              </w:rPr>
              <w:t>cego</w:t>
            </w:r>
          </w:p>
        </w:tc>
      </w:tr>
      <w:tr w:rsidR="00F624E9" w:rsidRPr="0030553A" w14:paraId="346B4EAC" w14:textId="77777777" w:rsidTr="003C0FEE">
        <w:trPr>
          <w:jc w:val="center"/>
        </w:trPr>
        <w:tc>
          <w:tcPr>
            <w:tcW w:w="2948" w:type="dxa"/>
            <w:vAlign w:val="center"/>
          </w:tcPr>
          <w:p w14:paraId="27CCF60C" w14:textId="5482232B" w:rsidR="00F624E9" w:rsidRPr="00F624E9" w:rsidRDefault="00F624E9" w:rsidP="00387B93">
            <w:pPr>
              <w:rPr>
                <w:rFonts w:asciiTheme="minorHAnsi" w:hAnsiTheme="minorHAnsi"/>
                <w:sz w:val="20"/>
                <w:szCs w:val="20"/>
              </w:rPr>
            </w:pPr>
            <w:r w:rsidRPr="00F624E9">
              <w:rPr>
                <w:rFonts w:asciiTheme="minorHAnsi" w:hAnsiTheme="minorHAnsi"/>
                <w:sz w:val="20"/>
                <w:szCs w:val="20"/>
              </w:rPr>
              <w:t>Zakres robót, dostaw lub usług objętych raportem:</w:t>
            </w:r>
          </w:p>
        </w:tc>
        <w:tc>
          <w:tcPr>
            <w:tcW w:w="6520" w:type="dxa"/>
            <w:vAlign w:val="center"/>
          </w:tcPr>
          <w:p w14:paraId="7D07EF11" w14:textId="77777777" w:rsidR="00F624E9" w:rsidRPr="00F624E9" w:rsidRDefault="00F624E9" w:rsidP="00387B93">
            <w:pPr>
              <w:rPr>
                <w:rFonts w:ascii="Segoe UI Symbol" w:hAnsi="Segoe UI Symbol" w:cs="Segoe UI Symbol"/>
                <w:szCs w:val="18"/>
              </w:rPr>
            </w:pPr>
          </w:p>
        </w:tc>
      </w:tr>
      <w:tr w:rsidR="00F624E9" w:rsidRPr="0030553A" w14:paraId="2DD02DBC" w14:textId="77777777" w:rsidTr="003C0FEE">
        <w:trPr>
          <w:jc w:val="center"/>
        </w:trPr>
        <w:tc>
          <w:tcPr>
            <w:tcW w:w="2948" w:type="dxa"/>
            <w:vAlign w:val="center"/>
          </w:tcPr>
          <w:p w14:paraId="1903BD83" w14:textId="77777777" w:rsidR="00F624E9" w:rsidRPr="0030553A" w:rsidRDefault="00F624E9" w:rsidP="00387B93">
            <w:pPr>
              <w:rPr>
                <w:rFonts w:asciiTheme="minorHAnsi" w:hAnsiTheme="minorHAnsi"/>
                <w:sz w:val="20"/>
                <w:szCs w:val="20"/>
              </w:rPr>
            </w:pPr>
            <w:r w:rsidRPr="0030553A">
              <w:rPr>
                <w:rFonts w:asciiTheme="minorHAnsi" w:hAnsiTheme="minorHAnsi"/>
                <w:sz w:val="20"/>
                <w:szCs w:val="20"/>
              </w:rPr>
              <w:t>Data sporządzenia raportu</w:t>
            </w:r>
          </w:p>
        </w:tc>
        <w:tc>
          <w:tcPr>
            <w:tcW w:w="6520" w:type="dxa"/>
            <w:vAlign w:val="center"/>
          </w:tcPr>
          <w:p w14:paraId="3F8A0AE1" w14:textId="77777777" w:rsidR="00F624E9" w:rsidRPr="0030553A" w:rsidRDefault="00F624E9" w:rsidP="00387B93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</w:tr>
    </w:tbl>
    <w:p w14:paraId="0FC6FA30" w14:textId="77777777" w:rsidR="00F624E9" w:rsidRDefault="00F624E9" w:rsidP="00F624E9">
      <w:pPr>
        <w:rPr>
          <w:rFonts w:asciiTheme="minorHAnsi" w:hAnsiTheme="minorHAnsi"/>
          <w:b/>
          <w:szCs w:val="18"/>
        </w:rPr>
      </w:pPr>
    </w:p>
    <w:p w14:paraId="0EFBE8C1" w14:textId="77777777" w:rsidR="00F624E9" w:rsidRPr="00F624E9" w:rsidRDefault="00F624E9" w:rsidP="00526C6C">
      <w:pPr>
        <w:jc w:val="both"/>
        <w:rPr>
          <w:rFonts w:asciiTheme="minorHAnsi" w:hAnsiTheme="minorHAnsi"/>
          <w:szCs w:val="18"/>
        </w:rPr>
      </w:pPr>
      <w:r w:rsidRPr="00F624E9">
        <w:rPr>
          <w:rFonts w:asciiTheme="minorHAnsi" w:hAnsiTheme="minorHAnsi"/>
          <w:szCs w:val="18"/>
        </w:rPr>
        <w:t>Wykonawca oświadcza, że w okresie objętym niniejszym raportem realizował przedmiot umowy z poszanowaniem zasady zrównoważonego rozwoju, w tym zasady „nie czyń poważnych szkód” – DNSH, w sposób niepowodujący poważnych szkód dla celów środowiskowych, w szczególności w zakresie łagodzenia zmian klimatu, adaptacji do zmian klimatu, ochrony zasobów wodnych, gospodarki o obiegu zamkniętym, zapobiegania zanieczyszczeniom oraz ochrony bioróżnorodności i ekosystemów.</w:t>
      </w:r>
    </w:p>
    <w:p w14:paraId="7AFEF3C5" w14:textId="3B36CE86" w:rsidR="00F624E9" w:rsidRPr="00F624E9" w:rsidRDefault="00F624E9" w:rsidP="00526C6C">
      <w:pPr>
        <w:rPr>
          <w:rFonts w:asciiTheme="minorHAnsi" w:hAnsiTheme="minorHAnsi"/>
          <w:szCs w:val="18"/>
        </w:rPr>
      </w:pPr>
      <w:r w:rsidRPr="00F624E9">
        <w:rPr>
          <w:rFonts w:ascii="Segoe UI Symbol" w:hAnsi="Segoe UI Symbol" w:cs="Segoe UI Symbol"/>
          <w:szCs w:val="18"/>
        </w:rPr>
        <w:t>☐</w:t>
      </w:r>
      <w:r w:rsidRPr="00F624E9">
        <w:rPr>
          <w:rFonts w:asciiTheme="minorHAnsi" w:hAnsiTheme="minorHAnsi"/>
          <w:szCs w:val="18"/>
        </w:rPr>
        <w:t xml:space="preserve"> potwierdzam        </w:t>
      </w:r>
      <w:r w:rsidRPr="00F624E9">
        <w:rPr>
          <w:rFonts w:ascii="Segoe UI Symbol" w:hAnsi="Segoe UI Symbol" w:cs="Segoe UI Symbol"/>
          <w:szCs w:val="18"/>
        </w:rPr>
        <w:t>☐</w:t>
      </w:r>
      <w:r w:rsidRPr="00F624E9">
        <w:rPr>
          <w:rFonts w:asciiTheme="minorHAnsi" w:hAnsiTheme="minorHAnsi"/>
          <w:szCs w:val="18"/>
        </w:rPr>
        <w:t xml:space="preserve"> nie potwierdzam </w:t>
      </w:r>
      <w:r w:rsidRPr="00F624E9">
        <w:rPr>
          <w:rFonts w:asciiTheme="minorHAnsi" w:hAnsiTheme="minorHAnsi" w:cs="Arial"/>
          <w:szCs w:val="18"/>
        </w:rPr>
        <w:t>–</w:t>
      </w:r>
      <w:r w:rsidRPr="00F624E9">
        <w:rPr>
          <w:rFonts w:asciiTheme="minorHAnsi" w:hAnsiTheme="minorHAnsi"/>
          <w:szCs w:val="18"/>
        </w:rPr>
        <w:t xml:space="preserve"> uzasadnienie: </w:t>
      </w:r>
      <w:r w:rsidRPr="00F624E9">
        <w:rPr>
          <w:rFonts w:asciiTheme="minorHAnsi" w:hAnsiTheme="minorHAnsi" w:cs="Arial"/>
          <w:szCs w:val="18"/>
        </w:rPr>
        <w:t>……………………………………………………………………………………</w:t>
      </w:r>
    </w:p>
    <w:tbl>
      <w:tblPr>
        <w:tblW w:w="0" w:type="auto"/>
        <w:jc w:val="center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ook w:val="04A0" w:firstRow="1" w:lastRow="0" w:firstColumn="1" w:lastColumn="0" w:noHBand="0" w:noVBand="1"/>
      </w:tblPr>
      <w:tblGrid>
        <w:gridCol w:w="3400"/>
        <w:gridCol w:w="3400"/>
        <w:gridCol w:w="3400"/>
      </w:tblGrid>
      <w:tr w:rsidR="00F624E9" w:rsidRPr="00F624E9" w14:paraId="5EFD562F" w14:textId="77777777" w:rsidTr="00F624E9">
        <w:trPr>
          <w:tblHeader/>
          <w:jc w:val="center"/>
        </w:trPr>
        <w:tc>
          <w:tcPr>
            <w:tcW w:w="3400" w:type="dxa"/>
          </w:tcPr>
          <w:p w14:paraId="21DAB864" w14:textId="5FB49E96" w:rsidR="00F624E9" w:rsidRPr="00F624E9" w:rsidRDefault="00F624E9" w:rsidP="00387B93">
            <w:pPr>
              <w:spacing w:after="0"/>
              <w:rPr>
                <w:rFonts w:asciiTheme="minorHAnsi" w:hAnsiTheme="minorHAnsi"/>
                <w:b/>
                <w:bCs/>
                <w:szCs w:val="18"/>
              </w:rPr>
            </w:pPr>
            <w:r w:rsidRPr="00F624E9">
              <w:rPr>
                <w:rFonts w:asciiTheme="minorHAnsi" w:hAnsiTheme="minorHAnsi"/>
                <w:b/>
                <w:bCs/>
                <w:szCs w:val="18"/>
              </w:rPr>
              <w:t>Minimalny wymóg DNSH</w:t>
            </w:r>
          </w:p>
        </w:tc>
        <w:tc>
          <w:tcPr>
            <w:tcW w:w="3400" w:type="dxa"/>
          </w:tcPr>
          <w:p w14:paraId="5EE0967D" w14:textId="77777777" w:rsidR="00F624E9" w:rsidRPr="00F624E9" w:rsidRDefault="00F624E9" w:rsidP="00387B93">
            <w:pPr>
              <w:spacing w:after="0"/>
              <w:rPr>
                <w:rFonts w:asciiTheme="minorHAnsi" w:hAnsiTheme="minorHAnsi"/>
                <w:szCs w:val="18"/>
              </w:rPr>
            </w:pPr>
            <w:r w:rsidRPr="00F624E9">
              <w:rPr>
                <w:rFonts w:asciiTheme="minorHAnsi" w:hAnsiTheme="minorHAnsi"/>
                <w:b/>
                <w:szCs w:val="18"/>
              </w:rPr>
              <w:t>Potwierdzenie</w:t>
            </w:r>
          </w:p>
        </w:tc>
        <w:tc>
          <w:tcPr>
            <w:tcW w:w="3400" w:type="dxa"/>
          </w:tcPr>
          <w:p w14:paraId="68FA2228" w14:textId="77777777" w:rsidR="00F624E9" w:rsidRPr="00F624E9" w:rsidRDefault="00F624E9" w:rsidP="00387B93">
            <w:pPr>
              <w:spacing w:after="0"/>
              <w:rPr>
                <w:rFonts w:asciiTheme="minorHAnsi" w:hAnsiTheme="minorHAnsi"/>
                <w:szCs w:val="18"/>
              </w:rPr>
            </w:pPr>
            <w:r w:rsidRPr="00F624E9">
              <w:rPr>
                <w:rFonts w:asciiTheme="minorHAnsi" w:hAnsiTheme="minorHAnsi"/>
                <w:b/>
                <w:szCs w:val="18"/>
              </w:rPr>
              <w:t>Uwagi / opis działań</w:t>
            </w:r>
          </w:p>
        </w:tc>
      </w:tr>
      <w:tr w:rsidR="00F624E9" w:rsidRPr="00F624E9" w14:paraId="5000C9A3" w14:textId="77777777" w:rsidTr="00387B93">
        <w:trPr>
          <w:jc w:val="center"/>
        </w:trPr>
        <w:tc>
          <w:tcPr>
            <w:tcW w:w="3400" w:type="dxa"/>
          </w:tcPr>
          <w:p w14:paraId="37E03A5E" w14:textId="77777777" w:rsidR="00F624E9" w:rsidRPr="00F624E9" w:rsidRDefault="00F624E9" w:rsidP="00526C6C">
            <w:pPr>
              <w:spacing w:after="0"/>
              <w:jc w:val="both"/>
              <w:rPr>
                <w:rFonts w:asciiTheme="minorHAnsi" w:hAnsiTheme="minorHAnsi"/>
                <w:szCs w:val="18"/>
              </w:rPr>
            </w:pPr>
            <w:r w:rsidRPr="00F624E9">
              <w:rPr>
                <w:rFonts w:asciiTheme="minorHAnsi" w:hAnsiTheme="minorHAnsi"/>
                <w:szCs w:val="18"/>
              </w:rPr>
              <w:t>Roboty prowadzono w sposób ograniczający emisję pyłów, hałasu, drgań, spalin i innych uciążliwości dla otoczenia.</w:t>
            </w:r>
          </w:p>
        </w:tc>
        <w:tc>
          <w:tcPr>
            <w:tcW w:w="3400" w:type="dxa"/>
          </w:tcPr>
          <w:p w14:paraId="302BF434" w14:textId="77777777" w:rsidR="00F624E9" w:rsidRPr="00F624E9" w:rsidRDefault="00F624E9" w:rsidP="00387B93">
            <w:pPr>
              <w:spacing w:after="0"/>
              <w:rPr>
                <w:rFonts w:asciiTheme="minorHAnsi" w:hAnsiTheme="minorHAnsi"/>
                <w:szCs w:val="18"/>
              </w:rPr>
            </w:pPr>
            <w:r w:rsidRPr="00F624E9">
              <w:rPr>
                <w:rFonts w:ascii="Segoe UI Symbol" w:hAnsi="Segoe UI Symbol" w:cs="Segoe UI Symbol"/>
                <w:szCs w:val="18"/>
              </w:rPr>
              <w:t>☐</w:t>
            </w:r>
            <w:r w:rsidRPr="00F624E9">
              <w:rPr>
                <w:rFonts w:asciiTheme="minorHAnsi" w:hAnsiTheme="minorHAnsi"/>
                <w:szCs w:val="18"/>
              </w:rPr>
              <w:t xml:space="preserve"> Tak</w:t>
            </w:r>
            <w:r w:rsidRPr="00F624E9">
              <w:rPr>
                <w:rFonts w:asciiTheme="minorHAnsi" w:hAnsiTheme="minorHAnsi"/>
                <w:szCs w:val="18"/>
              </w:rPr>
              <w:br/>
            </w:r>
            <w:r w:rsidRPr="00F624E9">
              <w:rPr>
                <w:rFonts w:ascii="Segoe UI Symbol" w:hAnsi="Segoe UI Symbol" w:cs="Segoe UI Symbol"/>
                <w:szCs w:val="18"/>
              </w:rPr>
              <w:t>☐</w:t>
            </w:r>
            <w:r w:rsidRPr="00F624E9">
              <w:rPr>
                <w:rFonts w:asciiTheme="minorHAnsi" w:hAnsiTheme="minorHAnsi"/>
                <w:szCs w:val="18"/>
              </w:rPr>
              <w:t xml:space="preserve"> Nie</w:t>
            </w:r>
            <w:r w:rsidRPr="00F624E9">
              <w:rPr>
                <w:rFonts w:asciiTheme="minorHAnsi" w:hAnsiTheme="minorHAnsi"/>
                <w:szCs w:val="18"/>
              </w:rPr>
              <w:br/>
            </w:r>
            <w:r w:rsidRPr="00F624E9">
              <w:rPr>
                <w:rFonts w:ascii="Segoe UI Symbol" w:hAnsi="Segoe UI Symbol" w:cs="Segoe UI Symbol"/>
                <w:szCs w:val="18"/>
              </w:rPr>
              <w:t>☐</w:t>
            </w:r>
            <w:r w:rsidRPr="00F624E9">
              <w:rPr>
                <w:rFonts w:asciiTheme="minorHAnsi" w:hAnsiTheme="minorHAnsi"/>
                <w:szCs w:val="18"/>
              </w:rPr>
              <w:t xml:space="preserve"> Nie dotyczy</w:t>
            </w:r>
          </w:p>
        </w:tc>
        <w:tc>
          <w:tcPr>
            <w:tcW w:w="3400" w:type="dxa"/>
          </w:tcPr>
          <w:p w14:paraId="21443061" w14:textId="77777777" w:rsidR="00F624E9" w:rsidRPr="00F624E9" w:rsidRDefault="00F624E9" w:rsidP="00387B93">
            <w:pPr>
              <w:spacing w:after="0"/>
              <w:rPr>
                <w:rFonts w:asciiTheme="minorHAnsi" w:hAnsiTheme="minorHAnsi"/>
                <w:szCs w:val="18"/>
              </w:rPr>
            </w:pPr>
            <w:r w:rsidRPr="00F624E9">
              <w:rPr>
                <w:rFonts w:asciiTheme="minorHAnsi" w:hAnsiTheme="minorHAnsi"/>
                <w:szCs w:val="18"/>
              </w:rPr>
              <w:t>…………………………………………………………</w:t>
            </w:r>
            <w:r w:rsidRPr="00F624E9">
              <w:rPr>
                <w:rFonts w:asciiTheme="minorHAnsi" w:hAnsiTheme="minorHAnsi"/>
                <w:szCs w:val="18"/>
              </w:rPr>
              <w:br/>
              <w:t>…………………………………………………………</w:t>
            </w:r>
          </w:p>
        </w:tc>
      </w:tr>
      <w:tr w:rsidR="00F624E9" w:rsidRPr="00F624E9" w14:paraId="4F43AD88" w14:textId="77777777" w:rsidTr="00387B93">
        <w:trPr>
          <w:jc w:val="center"/>
        </w:trPr>
        <w:tc>
          <w:tcPr>
            <w:tcW w:w="3400" w:type="dxa"/>
          </w:tcPr>
          <w:p w14:paraId="4944483B" w14:textId="77777777" w:rsidR="00F624E9" w:rsidRPr="00F624E9" w:rsidRDefault="00F624E9" w:rsidP="00526C6C">
            <w:pPr>
              <w:spacing w:after="0"/>
              <w:jc w:val="both"/>
              <w:rPr>
                <w:rFonts w:asciiTheme="minorHAnsi" w:hAnsiTheme="minorHAnsi"/>
                <w:szCs w:val="18"/>
              </w:rPr>
            </w:pPr>
            <w:r w:rsidRPr="00F624E9">
              <w:rPr>
                <w:rFonts w:asciiTheme="minorHAnsi" w:hAnsiTheme="minorHAnsi"/>
                <w:szCs w:val="18"/>
              </w:rPr>
              <w:t>Stosowane materiały, urządzenia, wyroby i technologie były zgodne z dokumentacją projektową oraz wymaganiami prawa.</w:t>
            </w:r>
          </w:p>
        </w:tc>
        <w:tc>
          <w:tcPr>
            <w:tcW w:w="3400" w:type="dxa"/>
          </w:tcPr>
          <w:p w14:paraId="5B93ED5A" w14:textId="77777777" w:rsidR="00F624E9" w:rsidRPr="00F624E9" w:rsidRDefault="00F624E9" w:rsidP="00387B93">
            <w:pPr>
              <w:spacing w:after="0"/>
              <w:rPr>
                <w:rFonts w:asciiTheme="minorHAnsi" w:hAnsiTheme="minorHAnsi"/>
                <w:szCs w:val="18"/>
              </w:rPr>
            </w:pPr>
            <w:r w:rsidRPr="00F624E9">
              <w:rPr>
                <w:rFonts w:ascii="Segoe UI Symbol" w:hAnsi="Segoe UI Symbol" w:cs="Segoe UI Symbol"/>
                <w:szCs w:val="18"/>
              </w:rPr>
              <w:t>☐</w:t>
            </w:r>
            <w:r w:rsidRPr="00F624E9">
              <w:rPr>
                <w:rFonts w:asciiTheme="minorHAnsi" w:hAnsiTheme="minorHAnsi"/>
                <w:szCs w:val="18"/>
              </w:rPr>
              <w:t xml:space="preserve"> Tak</w:t>
            </w:r>
            <w:r w:rsidRPr="00F624E9">
              <w:rPr>
                <w:rFonts w:asciiTheme="minorHAnsi" w:hAnsiTheme="minorHAnsi"/>
                <w:szCs w:val="18"/>
              </w:rPr>
              <w:br/>
            </w:r>
            <w:r w:rsidRPr="00F624E9">
              <w:rPr>
                <w:rFonts w:ascii="Segoe UI Symbol" w:hAnsi="Segoe UI Symbol" w:cs="Segoe UI Symbol"/>
                <w:szCs w:val="18"/>
              </w:rPr>
              <w:t>☐</w:t>
            </w:r>
            <w:r w:rsidRPr="00F624E9">
              <w:rPr>
                <w:rFonts w:asciiTheme="minorHAnsi" w:hAnsiTheme="minorHAnsi"/>
                <w:szCs w:val="18"/>
              </w:rPr>
              <w:t xml:space="preserve"> Nie</w:t>
            </w:r>
            <w:r w:rsidRPr="00F624E9">
              <w:rPr>
                <w:rFonts w:asciiTheme="minorHAnsi" w:hAnsiTheme="minorHAnsi"/>
                <w:szCs w:val="18"/>
              </w:rPr>
              <w:br/>
            </w:r>
            <w:r w:rsidRPr="00F624E9">
              <w:rPr>
                <w:rFonts w:ascii="Segoe UI Symbol" w:hAnsi="Segoe UI Symbol" w:cs="Segoe UI Symbol"/>
                <w:szCs w:val="18"/>
              </w:rPr>
              <w:t>☐</w:t>
            </w:r>
            <w:r w:rsidRPr="00F624E9">
              <w:rPr>
                <w:rFonts w:asciiTheme="minorHAnsi" w:hAnsiTheme="minorHAnsi"/>
                <w:szCs w:val="18"/>
              </w:rPr>
              <w:t xml:space="preserve"> Nie dotyczy</w:t>
            </w:r>
          </w:p>
        </w:tc>
        <w:tc>
          <w:tcPr>
            <w:tcW w:w="3400" w:type="dxa"/>
          </w:tcPr>
          <w:p w14:paraId="55058171" w14:textId="77777777" w:rsidR="00F624E9" w:rsidRPr="00F624E9" w:rsidRDefault="00F624E9" w:rsidP="00387B93">
            <w:pPr>
              <w:spacing w:after="0"/>
              <w:rPr>
                <w:rFonts w:asciiTheme="minorHAnsi" w:hAnsiTheme="minorHAnsi"/>
                <w:szCs w:val="18"/>
              </w:rPr>
            </w:pPr>
            <w:r w:rsidRPr="00F624E9">
              <w:rPr>
                <w:rFonts w:asciiTheme="minorHAnsi" w:hAnsiTheme="minorHAnsi"/>
                <w:szCs w:val="18"/>
              </w:rPr>
              <w:t>…………………………………………………………</w:t>
            </w:r>
            <w:r w:rsidRPr="00F624E9">
              <w:rPr>
                <w:rFonts w:asciiTheme="minorHAnsi" w:hAnsiTheme="minorHAnsi"/>
                <w:szCs w:val="18"/>
              </w:rPr>
              <w:br/>
              <w:t>…………………………………………………………</w:t>
            </w:r>
          </w:p>
        </w:tc>
      </w:tr>
      <w:tr w:rsidR="00F624E9" w:rsidRPr="00F624E9" w14:paraId="40E62959" w14:textId="77777777" w:rsidTr="00387B93">
        <w:trPr>
          <w:jc w:val="center"/>
        </w:trPr>
        <w:tc>
          <w:tcPr>
            <w:tcW w:w="3400" w:type="dxa"/>
          </w:tcPr>
          <w:p w14:paraId="7265204E" w14:textId="77777777" w:rsidR="00F624E9" w:rsidRPr="00F624E9" w:rsidRDefault="00F624E9" w:rsidP="00526C6C">
            <w:pPr>
              <w:spacing w:after="0"/>
              <w:jc w:val="both"/>
              <w:rPr>
                <w:rFonts w:asciiTheme="minorHAnsi" w:hAnsiTheme="minorHAnsi"/>
                <w:szCs w:val="18"/>
              </w:rPr>
            </w:pPr>
            <w:r w:rsidRPr="00F624E9">
              <w:rPr>
                <w:rFonts w:asciiTheme="minorHAnsi" w:hAnsiTheme="minorHAnsi"/>
                <w:szCs w:val="18"/>
              </w:rPr>
              <w:t>Stosowane wyroby posiadały wymagane dokumenty dopuszczające do stosowania, w szczególności deklaracje, certyfikaty, atesty lub karty techniczne.</w:t>
            </w:r>
          </w:p>
        </w:tc>
        <w:tc>
          <w:tcPr>
            <w:tcW w:w="3400" w:type="dxa"/>
          </w:tcPr>
          <w:p w14:paraId="2C9551BD" w14:textId="77777777" w:rsidR="00F624E9" w:rsidRPr="00F624E9" w:rsidRDefault="00F624E9" w:rsidP="00387B93">
            <w:pPr>
              <w:spacing w:after="0"/>
              <w:rPr>
                <w:rFonts w:asciiTheme="minorHAnsi" w:hAnsiTheme="minorHAnsi"/>
                <w:szCs w:val="18"/>
              </w:rPr>
            </w:pPr>
            <w:r w:rsidRPr="00F624E9">
              <w:rPr>
                <w:rFonts w:ascii="Segoe UI Symbol" w:hAnsi="Segoe UI Symbol" w:cs="Segoe UI Symbol"/>
                <w:szCs w:val="18"/>
              </w:rPr>
              <w:t>☐</w:t>
            </w:r>
            <w:r w:rsidRPr="00F624E9">
              <w:rPr>
                <w:rFonts w:asciiTheme="minorHAnsi" w:hAnsiTheme="minorHAnsi"/>
                <w:szCs w:val="18"/>
              </w:rPr>
              <w:t xml:space="preserve"> Tak</w:t>
            </w:r>
            <w:r w:rsidRPr="00F624E9">
              <w:rPr>
                <w:rFonts w:asciiTheme="minorHAnsi" w:hAnsiTheme="minorHAnsi"/>
                <w:szCs w:val="18"/>
              </w:rPr>
              <w:br/>
            </w:r>
            <w:r w:rsidRPr="00F624E9">
              <w:rPr>
                <w:rFonts w:ascii="Segoe UI Symbol" w:hAnsi="Segoe UI Symbol" w:cs="Segoe UI Symbol"/>
                <w:szCs w:val="18"/>
              </w:rPr>
              <w:t>☐</w:t>
            </w:r>
            <w:r w:rsidRPr="00F624E9">
              <w:rPr>
                <w:rFonts w:asciiTheme="minorHAnsi" w:hAnsiTheme="minorHAnsi"/>
                <w:szCs w:val="18"/>
              </w:rPr>
              <w:t xml:space="preserve"> Nie</w:t>
            </w:r>
            <w:r w:rsidRPr="00F624E9">
              <w:rPr>
                <w:rFonts w:asciiTheme="minorHAnsi" w:hAnsiTheme="minorHAnsi"/>
                <w:szCs w:val="18"/>
              </w:rPr>
              <w:br/>
            </w:r>
            <w:r w:rsidRPr="00F624E9">
              <w:rPr>
                <w:rFonts w:ascii="Segoe UI Symbol" w:hAnsi="Segoe UI Symbol" w:cs="Segoe UI Symbol"/>
                <w:szCs w:val="18"/>
              </w:rPr>
              <w:t>☐</w:t>
            </w:r>
            <w:r w:rsidRPr="00F624E9">
              <w:rPr>
                <w:rFonts w:asciiTheme="minorHAnsi" w:hAnsiTheme="minorHAnsi"/>
                <w:szCs w:val="18"/>
              </w:rPr>
              <w:t xml:space="preserve"> Nie dotyczy</w:t>
            </w:r>
          </w:p>
        </w:tc>
        <w:tc>
          <w:tcPr>
            <w:tcW w:w="3400" w:type="dxa"/>
          </w:tcPr>
          <w:p w14:paraId="776D8DCF" w14:textId="77777777" w:rsidR="00F624E9" w:rsidRPr="00F624E9" w:rsidRDefault="00F624E9" w:rsidP="00387B93">
            <w:pPr>
              <w:spacing w:after="0"/>
              <w:rPr>
                <w:rFonts w:asciiTheme="minorHAnsi" w:hAnsiTheme="minorHAnsi"/>
                <w:szCs w:val="18"/>
              </w:rPr>
            </w:pPr>
            <w:r w:rsidRPr="00F624E9">
              <w:rPr>
                <w:rFonts w:asciiTheme="minorHAnsi" w:hAnsiTheme="minorHAnsi"/>
                <w:szCs w:val="18"/>
              </w:rPr>
              <w:t>…………………………………………………………</w:t>
            </w:r>
            <w:r w:rsidRPr="00F624E9">
              <w:rPr>
                <w:rFonts w:asciiTheme="minorHAnsi" w:hAnsiTheme="minorHAnsi"/>
                <w:szCs w:val="18"/>
              </w:rPr>
              <w:br/>
              <w:t>…………………………………………………………</w:t>
            </w:r>
          </w:p>
        </w:tc>
      </w:tr>
      <w:tr w:rsidR="00F624E9" w:rsidRPr="00F624E9" w14:paraId="27D4EB82" w14:textId="77777777" w:rsidTr="00387B93">
        <w:trPr>
          <w:jc w:val="center"/>
        </w:trPr>
        <w:tc>
          <w:tcPr>
            <w:tcW w:w="3400" w:type="dxa"/>
          </w:tcPr>
          <w:p w14:paraId="58CD0B94" w14:textId="77777777" w:rsidR="00F624E9" w:rsidRPr="00F624E9" w:rsidRDefault="00F624E9" w:rsidP="00526C6C">
            <w:pPr>
              <w:spacing w:after="0"/>
              <w:jc w:val="both"/>
              <w:rPr>
                <w:rFonts w:asciiTheme="minorHAnsi" w:hAnsiTheme="minorHAnsi"/>
                <w:szCs w:val="18"/>
              </w:rPr>
            </w:pPr>
            <w:r w:rsidRPr="00F624E9">
              <w:rPr>
                <w:rFonts w:asciiTheme="minorHAnsi" w:hAnsiTheme="minorHAnsi"/>
                <w:szCs w:val="18"/>
              </w:rPr>
              <w:t>Racjonalnie korzystano z energii, wody, surowców i materiałów oraz ograniczano straty materiałowe.</w:t>
            </w:r>
          </w:p>
        </w:tc>
        <w:tc>
          <w:tcPr>
            <w:tcW w:w="3400" w:type="dxa"/>
          </w:tcPr>
          <w:p w14:paraId="4D421B36" w14:textId="77777777" w:rsidR="00F624E9" w:rsidRPr="00F624E9" w:rsidRDefault="00F624E9" w:rsidP="00387B93">
            <w:pPr>
              <w:spacing w:after="0"/>
              <w:rPr>
                <w:rFonts w:asciiTheme="minorHAnsi" w:hAnsiTheme="minorHAnsi"/>
                <w:szCs w:val="18"/>
              </w:rPr>
            </w:pPr>
            <w:r w:rsidRPr="00F624E9">
              <w:rPr>
                <w:rFonts w:ascii="Segoe UI Symbol" w:hAnsi="Segoe UI Symbol" w:cs="Segoe UI Symbol"/>
                <w:szCs w:val="18"/>
              </w:rPr>
              <w:t>☐</w:t>
            </w:r>
            <w:r w:rsidRPr="00F624E9">
              <w:rPr>
                <w:rFonts w:asciiTheme="minorHAnsi" w:hAnsiTheme="minorHAnsi"/>
                <w:szCs w:val="18"/>
              </w:rPr>
              <w:t xml:space="preserve"> Tak</w:t>
            </w:r>
            <w:r w:rsidRPr="00F624E9">
              <w:rPr>
                <w:rFonts w:asciiTheme="minorHAnsi" w:hAnsiTheme="minorHAnsi"/>
                <w:szCs w:val="18"/>
              </w:rPr>
              <w:br/>
            </w:r>
            <w:r w:rsidRPr="00F624E9">
              <w:rPr>
                <w:rFonts w:ascii="Segoe UI Symbol" w:hAnsi="Segoe UI Symbol" w:cs="Segoe UI Symbol"/>
                <w:szCs w:val="18"/>
              </w:rPr>
              <w:t>☐</w:t>
            </w:r>
            <w:r w:rsidRPr="00F624E9">
              <w:rPr>
                <w:rFonts w:asciiTheme="minorHAnsi" w:hAnsiTheme="minorHAnsi"/>
                <w:szCs w:val="18"/>
              </w:rPr>
              <w:t xml:space="preserve"> Nie</w:t>
            </w:r>
            <w:r w:rsidRPr="00F624E9">
              <w:rPr>
                <w:rFonts w:asciiTheme="minorHAnsi" w:hAnsiTheme="minorHAnsi"/>
                <w:szCs w:val="18"/>
              </w:rPr>
              <w:br/>
            </w:r>
            <w:r w:rsidRPr="00F624E9">
              <w:rPr>
                <w:rFonts w:ascii="Segoe UI Symbol" w:hAnsi="Segoe UI Symbol" w:cs="Segoe UI Symbol"/>
                <w:szCs w:val="18"/>
              </w:rPr>
              <w:t>☐</w:t>
            </w:r>
            <w:r w:rsidRPr="00F624E9">
              <w:rPr>
                <w:rFonts w:asciiTheme="minorHAnsi" w:hAnsiTheme="minorHAnsi"/>
                <w:szCs w:val="18"/>
              </w:rPr>
              <w:t xml:space="preserve"> Nie dotyczy</w:t>
            </w:r>
          </w:p>
        </w:tc>
        <w:tc>
          <w:tcPr>
            <w:tcW w:w="3400" w:type="dxa"/>
          </w:tcPr>
          <w:p w14:paraId="7C1AB66A" w14:textId="77777777" w:rsidR="00F624E9" w:rsidRPr="00F624E9" w:rsidRDefault="00F624E9" w:rsidP="00387B93">
            <w:pPr>
              <w:spacing w:after="0"/>
              <w:rPr>
                <w:rFonts w:asciiTheme="minorHAnsi" w:hAnsiTheme="minorHAnsi"/>
                <w:szCs w:val="18"/>
              </w:rPr>
            </w:pPr>
            <w:r w:rsidRPr="00F624E9">
              <w:rPr>
                <w:rFonts w:asciiTheme="minorHAnsi" w:hAnsiTheme="minorHAnsi"/>
                <w:szCs w:val="18"/>
              </w:rPr>
              <w:t>…………………………………………………………</w:t>
            </w:r>
            <w:r w:rsidRPr="00F624E9">
              <w:rPr>
                <w:rFonts w:asciiTheme="minorHAnsi" w:hAnsiTheme="minorHAnsi"/>
                <w:szCs w:val="18"/>
              </w:rPr>
              <w:br/>
              <w:t>…………………………………………………………</w:t>
            </w:r>
          </w:p>
        </w:tc>
      </w:tr>
      <w:tr w:rsidR="00F624E9" w:rsidRPr="00F624E9" w14:paraId="067507DD" w14:textId="77777777" w:rsidTr="00387B93">
        <w:trPr>
          <w:jc w:val="center"/>
        </w:trPr>
        <w:tc>
          <w:tcPr>
            <w:tcW w:w="3400" w:type="dxa"/>
          </w:tcPr>
          <w:p w14:paraId="2E5B9C64" w14:textId="77777777" w:rsidR="00F624E9" w:rsidRPr="00F624E9" w:rsidRDefault="00F624E9" w:rsidP="00526C6C">
            <w:pPr>
              <w:spacing w:after="0"/>
              <w:jc w:val="both"/>
              <w:rPr>
                <w:rFonts w:asciiTheme="minorHAnsi" w:hAnsiTheme="minorHAnsi"/>
                <w:szCs w:val="18"/>
              </w:rPr>
            </w:pPr>
            <w:r w:rsidRPr="00F624E9">
              <w:rPr>
                <w:rFonts w:asciiTheme="minorHAnsi" w:hAnsiTheme="minorHAnsi"/>
                <w:szCs w:val="18"/>
              </w:rPr>
              <w:t xml:space="preserve">Gospodarka odpadami była prowadzona zgodnie z przepisami prawa, w tym odpady właściwie gromadzono, </w:t>
            </w:r>
            <w:r w:rsidRPr="00F624E9">
              <w:rPr>
                <w:rFonts w:asciiTheme="minorHAnsi" w:hAnsiTheme="minorHAnsi"/>
                <w:szCs w:val="18"/>
              </w:rPr>
              <w:lastRenderedPageBreak/>
              <w:t>magazynowano i przekazywano uprawnionym podmiotom.</w:t>
            </w:r>
          </w:p>
        </w:tc>
        <w:tc>
          <w:tcPr>
            <w:tcW w:w="3400" w:type="dxa"/>
          </w:tcPr>
          <w:p w14:paraId="0B8B6AB8" w14:textId="77777777" w:rsidR="00F624E9" w:rsidRPr="00F624E9" w:rsidRDefault="00F624E9" w:rsidP="00387B93">
            <w:pPr>
              <w:spacing w:after="0"/>
              <w:rPr>
                <w:rFonts w:asciiTheme="minorHAnsi" w:hAnsiTheme="minorHAnsi"/>
                <w:szCs w:val="18"/>
              </w:rPr>
            </w:pPr>
            <w:r w:rsidRPr="00F624E9">
              <w:rPr>
                <w:rFonts w:ascii="Segoe UI Symbol" w:hAnsi="Segoe UI Symbol" w:cs="Segoe UI Symbol"/>
                <w:szCs w:val="18"/>
              </w:rPr>
              <w:lastRenderedPageBreak/>
              <w:t>☐</w:t>
            </w:r>
            <w:r w:rsidRPr="00F624E9">
              <w:rPr>
                <w:rFonts w:asciiTheme="minorHAnsi" w:hAnsiTheme="minorHAnsi"/>
                <w:szCs w:val="18"/>
              </w:rPr>
              <w:t xml:space="preserve"> Tak</w:t>
            </w:r>
            <w:r w:rsidRPr="00F624E9">
              <w:rPr>
                <w:rFonts w:asciiTheme="minorHAnsi" w:hAnsiTheme="minorHAnsi"/>
                <w:szCs w:val="18"/>
              </w:rPr>
              <w:br/>
            </w:r>
            <w:r w:rsidRPr="00F624E9">
              <w:rPr>
                <w:rFonts w:ascii="Segoe UI Symbol" w:hAnsi="Segoe UI Symbol" w:cs="Segoe UI Symbol"/>
                <w:szCs w:val="18"/>
              </w:rPr>
              <w:t>☐</w:t>
            </w:r>
            <w:r w:rsidRPr="00F624E9">
              <w:rPr>
                <w:rFonts w:asciiTheme="minorHAnsi" w:hAnsiTheme="minorHAnsi"/>
                <w:szCs w:val="18"/>
              </w:rPr>
              <w:t xml:space="preserve"> Nie</w:t>
            </w:r>
            <w:r w:rsidRPr="00F624E9">
              <w:rPr>
                <w:rFonts w:asciiTheme="minorHAnsi" w:hAnsiTheme="minorHAnsi"/>
                <w:szCs w:val="18"/>
              </w:rPr>
              <w:br/>
            </w:r>
            <w:r w:rsidRPr="00F624E9">
              <w:rPr>
                <w:rFonts w:ascii="Segoe UI Symbol" w:hAnsi="Segoe UI Symbol" w:cs="Segoe UI Symbol"/>
                <w:szCs w:val="18"/>
              </w:rPr>
              <w:t>☐</w:t>
            </w:r>
            <w:r w:rsidRPr="00F624E9">
              <w:rPr>
                <w:rFonts w:asciiTheme="minorHAnsi" w:hAnsiTheme="minorHAnsi"/>
                <w:szCs w:val="18"/>
              </w:rPr>
              <w:t xml:space="preserve"> Nie dotyczy</w:t>
            </w:r>
          </w:p>
        </w:tc>
        <w:tc>
          <w:tcPr>
            <w:tcW w:w="3400" w:type="dxa"/>
          </w:tcPr>
          <w:p w14:paraId="7E89C5C5" w14:textId="77777777" w:rsidR="00F624E9" w:rsidRPr="00F624E9" w:rsidRDefault="00F624E9" w:rsidP="00387B93">
            <w:pPr>
              <w:spacing w:after="0"/>
              <w:rPr>
                <w:rFonts w:asciiTheme="minorHAnsi" w:hAnsiTheme="minorHAnsi"/>
                <w:szCs w:val="18"/>
              </w:rPr>
            </w:pPr>
            <w:r w:rsidRPr="00F624E9">
              <w:rPr>
                <w:rFonts w:asciiTheme="minorHAnsi" w:hAnsiTheme="minorHAnsi"/>
                <w:szCs w:val="18"/>
              </w:rPr>
              <w:t>…………………………………………………………</w:t>
            </w:r>
            <w:r w:rsidRPr="00F624E9">
              <w:rPr>
                <w:rFonts w:asciiTheme="minorHAnsi" w:hAnsiTheme="minorHAnsi"/>
                <w:szCs w:val="18"/>
              </w:rPr>
              <w:br/>
              <w:t>…………………………………………………………</w:t>
            </w:r>
          </w:p>
        </w:tc>
      </w:tr>
      <w:tr w:rsidR="00F624E9" w:rsidRPr="00F624E9" w14:paraId="0E2DBE2E" w14:textId="77777777" w:rsidTr="00387B93">
        <w:trPr>
          <w:jc w:val="center"/>
        </w:trPr>
        <w:tc>
          <w:tcPr>
            <w:tcW w:w="3400" w:type="dxa"/>
          </w:tcPr>
          <w:p w14:paraId="52BB4EF9" w14:textId="77777777" w:rsidR="00F624E9" w:rsidRPr="00F624E9" w:rsidRDefault="00F624E9" w:rsidP="00526C6C">
            <w:pPr>
              <w:spacing w:after="0"/>
              <w:jc w:val="both"/>
              <w:rPr>
                <w:rFonts w:asciiTheme="minorHAnsi" w:hAnsiTheme="minorHAnsi"/>
                <w:szCs w:val="18"/>
              </w:rPr>
            </w:pPr>
            <w:r w:rsidRPr="00F624E9">
              <w:rPr>
                <w:rFonts w:asciiTheme="minorHAnsi" w:hAnsiTheme="minorHAnsi"/>
                <w:szCs w:val="18"/>
              </w:rPr>
              <w:t>Teren robót oraz miejsca magazynowania materiałów, substancji i odpadów były zabezpieczone przed zanieczyszczeniem gruntu, kanalizacji, wód powierzchniowych lub podziemnych.</w:t>
            </w:r>
          </w:p>
        </w:tc>
        <w:tc>
          <w:tcPr>
            <w:tcW w:w="3400" w:type="dxa"/>
          </w:tcPr>
          <w:p w14:paraId="76D18E4E" w14:textId="77777777" w:rsidR="00F624E9" w:rsidRPr="00F624E9" w:rsidRDefault="00F624E9" w:rsidP="00387B93">
            <w:pPr>
              <w:spacing w:after="0"/>
              <w:rPr>
                <w:rFonts w:asciiTheme="minorHAnsi" w:hAnsiTheme="minorHAnsi"/>
                <w:szCs w:val="18"/>
              </w:rPr>
            </w:pPr>
            <w:r w:rsidRPr="00F624E9">
              <w:rPr>
                <w:rFonts w:ascii="Segoe UI Symbol" w:hAnsi="Segoe UI Symbol" w:cs="Segoe UI Symbol"/>
                <w:szCs w:val="18"/>
              </w:rPr>
              <w:t>☐</w:t>
            </w:r>
            <w:r w:rsidRPr="00F624E9">
              <w:rPr>
                <w:rFonts w:asciiTheme="minorHAnsi" w:hAnsiTheme="minorHAnsi"/>
                <w:szCs w:val="18"/>
              </w:rPr>
              <w:t xml:space="preserve"> Tak</w:t>
            </w:r>
            <w:r w:rsidRPr="00F624E9">
              <w:rPr>
                <w:rFonts w:asciiTheme="minorHAnsi" w:hAnsiTheme="minorHAnsi"/>
                <w:szCs w:val="18"/>
              </w:rPr>
              <w:br/>
            </w:r>
            <w:r w:rsidRPr="00F624E9">
              <w:rPr>
                <w:rFonts w:ascii="Segoe UI Symbol" w:hAnsi="Segoe UI Symbol" w:cs="Segoe UI Symbol"/>
                <w:szCs w:val="18"/>
              </w:rPr>
              <w:t>☐</w:t>
            </w:r>
            <w:r w:rsidRPr="00F624E9">
              <w:rPr>
                <w:rFonts w:asciiTheme="minorHAnsi" w:hAnsiTheme="minorHAnsi"/>
                <w:szCs w:val="18"/>
              </w:rPr>
              <w:t xml:space="preserve"> Nie</w:t>
            </w:r>
            <w:r w:rsidRPr="00F624E9">
              <w:rPr>
                <w:rFonts w:asciiTheme="minorHAnsi" w:hAnsiTheme="minorHAnsi"/>
                <w:szCs w:val="18"/>
              </w:rPr>
              <w:br/>
            </w:r>
            <w:r w:rsidRPr="00F624E9">
              <w:rPr>
                <w:rFonts w:ascii="Segoe UI Symbol" w:hAnsi="Segoe UI Symbol" w:cs="Segoe UI Symbol"/>
                <w:szCs w:val="18"/>
              </w:rPr>
              <w:t>☐</w:t>
            </w:r>
            <w:r w:rsidRPr="00F624E9">
              <w:rPr>
                <w:rFonts w:asciiTheme="minorHAnsi" w:hAnsiTheme="minorHAnsi"/>
                <w:szCs w:val="18"/>
              </w:rPr>
              <w:t xml:space="preserve"> Nie dotyczy</w:t>
            </w:r>
          </w:p>
        </w:tc>
        <w:tc>
          <w:tcPr>
            <w:tcW w:w="3400" w:type="dxa"/>
          </w:tcPr>
          <w:p w14:paraId="604D3D18" w14:textId="77777777" w:rsidR="00F624E9" w:rsidRPr="00F624E9" w:rsidRDefault="00F624E9" w:rsidP="00387B93">
            <w:pPr>
              <w:spacing w:after="0"/>
              <w:rPr>
                <w:rFonts w:asciiTheme="minorHAnsi" w:hAnsiTheme="minorHAnsi"/>
                <w:szCs w:val="18"/>
              </w:rPr>
            </w:pPr>
            <w:r w:rsidRPr="00F624E9">
              <w:rPr>
                <w:rFonts w:asciiTheme="minorHAnsi" w:hAnsiTheme="minorHAnsi"/>
                <w:szCs w:val="18"/>
              </w:rPr>
              <w:t>…………………………………………………………</w:t>
            </w:r>
            <w:r w:rsidRPr="00F624E9">
              <w:rPr>
                <w:rFonts w:asciiTheme="minorHAnsi" w:hAnsiTheme="minorHAnsi"/>
                <w:szCs w:val="18"/>
              </w:rPr>
              <w:br/>
              <w:t>…………………………………………………………</w:t>
            </w:r>
          </w:p>
        </w:tc>
      </w:tr>
      <w:tr w:rsidR="00F624E9" w:rsidRPr="00F624E9" w14:paraId="24CB83EC" w14:textId="77777777" w:rsidTr="00387B93">
        <w:trPr>
          <w:jc w:val="center"/>
        </w:trPr>
        <w:tc>
          <w:tcPr>
            <w:tcW w:w="3400" w:type="dxa"/>
          </w:tcPr>
          <w:p w14:paraId="0BE592E0" w14:textId="77777777" w:rsidR="00F624E9" w:rsidRPr="00F624E9" w:rsidRDefault="00F624E9" w:rsidP="00526C6C">
            <w:pPr>
              <w:spacing w:after="0"/>
              <w:jc w:val="both"/>
              <w:rPr>
                <w:rFonts w:asciiTheme="minorHAnsi" w:hAnsiTheme="minorHAnsi"/>
                <w:szCs w:val="18"/>
              </w:rPr>
            </w:pPr>
            <w:r w:rsidRPr="00F624E9">
              <w:rPr>
                <w:rFonts w:asciiTheme="minorHAnsi" w:hAnsiTheme="minorHAnsi"/>
                <w:szCs w:val="18"/>
              </w:rPr>
              <w:t>Sprzęt, maszyny i urządzenia stosowano w należytym stanie technicznym, ograniczając nieuzasadnioną emisję spalin, hałasu lub innych zanieczyszczeń.</w:t>
            </w:r>
          </w:p>
        </w:tc>
        <w:tc>
          <w:tcPr>
            <w:tcW w:w="3400" w:type="dxa"/>
          </w:tcPr>
          <w:p w14:paraId="01405CA4" w14:textId="77777777" w:rsidR="00F624E9" w:rsidRPr="00F624E9" w:rsidRDefault="00F624E9" w:rsidP="00387B93">
            <w:pPr>
              <w:spacing w:after="0"/>
              <w:rPr>
                <w:rFonts w:asciiTheme="minorHAnsi" w:hAnsiTheme="minorHAnsi"/>
                <w:szCs w:val="18"/>
              </w:rPr>
            </w:pPr>
            <w:r w:rsidRPr="00F624E9">
              <w:rPr>
                <w:rFonts w:ascii="Segoe UI Symbol" w:hAnsi="Segoe UI Symbol" w:cs="Segoe UI Symbol"/>
                <w:szCs w:val="18"/>
              </w:rPr>
              <w:t>☐</w:t>
            </w:r>
            <w:r w:rsidRPr="00F624E9">
              <w:rPr>
                <w:rFonts w:asciiTheme="minorHAnsi" w:hAnsiTheme="minorHAnsi"/>
                <w:szCs w:val="18"/>
              </w:rPr>
              <w:t xml:space="preserve"> Tak</w:t>
            </w:r>
            <w:r w:rsidRPr="00F624E9">
              <w:rPr>
                <w:rFonts w:asciiTheme="minorHAnsi" w:hAnsiTheme="minorHAnsi"/>
                <w:szCs w:val="18"/>
              </w:rPr>
              <w:br/>
            </w:r>
            <w:r w:rsidRPr="00F624E9">
              <w:rPr>
                <w:rFonts w:ascii="Segoe UI Symbol" w:hAnsi="Segoe UI Symbol" w:cs="Segoe UI Symbol"/>
                <w:szCs w:val="18"/>
              </w:rPr>
              <w:t>☐</w:t>
            </w:r>
            <w:r w:rsidRPr="00F624E9">
              <w:rPr>
                <w:rFonts w:asciiTheme="minorHAnsi" w:hAnsiTheme="minorHAnsi"/>
                <w:szCs w:val="18"/>
              </w:rPr>
              <w:t xml:space="preserve"> Nie</w:t>
            </w:r>
            <w:r w:rsidRPr="00F624E9">
              <w:rPr>
                <w:rFonts w:asciiTheme="minorHAnsi" w:hAnsiTheme="minorHAnsi"/>
                <w:szCs w:val="18"/>
              </w:rPr>
              <w:br/>
            </w:r>
            <w:r w:rsidRPr="00F624E9">
              <w:rPr>
                <w:rFonts w:ascii="Segoe UI Symbol" w:hAnsi="Segoe UI Symbol" w:cs="Segoe UI Symbol"/>
                <w:szCs w:val="18"/>
              </w:rPr>
              <w:t>☐</w:t>
            </w:r>
            <w:r w:rsidRPr="00F624E9">
              <w:rPr>
                <w:rFonts w:asciiTheme="minorHAnsi" w:hAnsiTheme="minorHAnsi"/>
                <w:szCs w:val="18"/>
              </w:rPr>
              <w:t xml:space="preserve"> Nie dotyczy</w:t>
            </w:r>
          </w:p>
        </w:tc>
        <w:tc>
          <w:tcPr>
            <w:tcW w:w="3400" w:type="dxa"/>
          </w:tcPr>
          <w:p w14:paraId="1D2EBB13" w14:textId="77777777" w:rsidR="00F624E9" w:rsidRPr="00F624E9" w:rsidRDefault="00F624E9" w:rsidP="00387B93">
            <w:pPr>
              <w:spacing w:after="0"/>
              <w:rPr>
                <w:rFonts w:asciiTheme="minorHAnsi" w:hAnsiTheme="minorHAnsi"/>
                <w:szCs w:val="18"/>
              </w:rPr>
            </w:pPr>
            <w:r w:rsidRPr="00F624E9">
              <w:rPr>
                <w:rFonts w:asciiTheme="minorHAnsi" w:hAnsiTheme="minorHAnsi"/>
                <w:szCs w:val="18"/>
              </w:rPr>
              <w:t>…………………………………………………………</w:t>
            </w:r>
            <w:r w:rsidRPr="00F624E9">
              <w:rPr>
                <w:rFonts w:asciiTheme="minorHAnsi" w:hAnsiTheme="minorHAnsi"/>
                <w:szCs w:val="18"/>
              </w:rPr>
              <w:br/>
              <w:t>…………………………………………………………</w:t>
            </w:r>
          </w:p>
        </w:tc>
      </w:tr>
      <w:tr w:rsidR="00F624E9" w:rsidRPr="00F624E9" w14:paraId="6B9A0F14" w14:textId="77777777" w:rsidTr="00387B93">
        <w:trPr>
          <w:jc w:val="center"/>
        </w:trPr>
        <w:tc>
          <w:tcPr>
            <w:tcW w:w="3400" w:type="dxa"/>
          </w:tcPr>
          <w:p w14:paraId="2E90C6AB" w14:textId="77777777" w:rsidR="00F624E9" w:rsidRPr="00F624E9" w:rsidRDefault="00F624E9" w:rsidP="00526C6C">
            <w:pPr>
              <w:spacing w:after="0"/>
              <w:jc w:val="both"/>
              <w:rPr>
                <w:rFonts w:asciiTheme="minorHAnsi" w:hAnsiTheme="minorHAnsi"/>
                <w:szCs w:val="18"/>
              </w:rPr>
            </w:pPr>
            <w:r w:rsidRPr="00F624E9">
              <w:rPr>
                <w:rFonts w:asciiTheme="minorHAnsi" w:hAnsiTheme="minorHAnsi"/>
                <w:szCs w:val="18"/>
              </w:rPr>
              <w:t>Nie wystąpiły wycieki, rozsypy ani inne zdarzenia mogące powodować szkodę środowiskową albo zostały one niezwłocznie usunięte.</w:t>
            </w:r>
          </w:p>
        </w:tc>
        <w:tc>
          <w:tcPr>
            <w:tcW w:w="3400" w:type="dxa"/>
          </w:tcPr>
          <w:p w14:paraId="03226CB9" w14:textId="77777777" w:rsidR="00F624E9" w:rsidRPr="00F624E9" w:rsidRDefault="00F624E9" w:rsidP="00387B93">
            <w:pPr>
              <w:spacing w:after="0"/>
              <w:rPr>
                <w:rFonts w:asciiTheme="minorHAnsi" w:hAnsiTheme="minorHAnsi"/>
                <w:szCs w:val="18"/>
              </w:rPr>
            </w:pPr>
            <w:r w:rsidRPr="00F624E9">
              <w:rPr>
                <w:rFonts w:ascii="Segoe UI Symbol" w:hAnsi="Segoe UI Symbol" w:cs="Segoe UI Symbol"/>
                <w:szCs w:val="18"/>
              </w:rPr>
              <w:t>☐</w:t>
            </w:r>
            <w:r w:rsidRPr="00F624E9">
              <w:rPr>
                <w:rFonts w:asciiTheme="minorHAnsi" w:hAnsiTheme="minorHAnsi"/>
                <w:szCs w:val="18"/>
              </w:rPr>
              <w:t xml:space="preserve"> Tak</w:t>
            </w:r>
            <w:r w:rsidRPr="00F624E9">
              <w:rPr>
                <w:rFonts w:asciiTheme="minorHAnsi" w:hAnsiTheme="minorHAnsi"/>
                <w:szCs w:val="18"/>
              </w:rPr>
              <w:br/>
            </w:r>
            <w:r w:rsidRPr="00F624E9">
              <w:rPr>
                <w:rFonts w:ascii="Segoe UI Symbol" w:hAnsi="Segoe UI Symbol" w:cs="Segoe UI Symbol"/>
                <w:szCs w:val="18"/>
              </w:rPr>
              <w:t>☐</w:t>
            </w:r>
            <w:r w:rsidRPr="00F624E9">
              <w:rPr>
                <w:rFonts w:asciiTheme="minorHAnsi" w:hAnsiTheme="minorHAnsi"/>
                <w:szCs w:val="18"/>
              </w:rPr>
              <w:t xml:space="preserve"> Nie</w:t>
            </w:r>
            <w:r w:rsidRPr="00F624E9">
              <w:rPr>
                <w:rFonts w:asciiTheme="minorHAnsi" w:hAnsiTheme="minorHAnsi"/>
                <w:szCs w:val="18"/>
              </w:rPr>
              <w:br/>
            </w:r>
            <w:r w:rsidRPr="00F624E9">
              <w:rPr>
                <w:rFonts w:ascii="Segoe UI Symbol" w:hAnsi="Segoe UI Symbol" w:cs="Segoe UI Symbol"/>
                <w:szCs w:val="18"/>
              </w:rPr>
              <w:t>☐</w:t>
            </w:r>
            <w:r w:rsidRPr="00F624E9">
              <w:rPr>
                <w:rFonts w:asciiTheme="minorHAnsi" w:hAnsiTheme="minorHAnsi"/>
                <w:szCs w:val="18"/>
              </w:rPr>
              <w:t xml:space="preserve"> Nie dotyczy</w:t>
            </w:r>
          </w:p>
        </w:tc>
        <w:tc>
          <w:tcPr>
            <w:tcW w:w="3400" w:type="dxa"/>
          </w:tcPr>
          <w:p w14:paraId="5AB1A1D3" w14:textId="77777777" w:rsidR="00F624E9" w:rsidRPr="00F624E9" w:rsidRDefault="00F624E9" w:rsidP="00387B93">
            <w:pPr>
              <w:spacing w:after="0"/>
              <w:rPr>
                <w:rFonts w:asciiTheme="minorHAnsi" w:hAnsiTheme="minorHAnsi"/>
                <w:szCs w:val="18"/>
              </w:rPr>
            </w:pPr>
            <w:r w:rsidRPr="00F624E9">
              <w:rPr>
                <w:rFonts w:asciiTheme="minorHAnsi" w:hAnsiTheme="minorHAnsi"/>
                <w:szCs w:val="18"/>
              </w:rPr>
              <w:t>…………………………………………………………</w:t>
            </w:r>
            <w:r w:rsidRPr="00F624E9">
              <w:rPr>
                <w:rFonts w:asciiTheme="minorHAnsi" w:hAnsiTheme="minorHAnsi"/>
                <w:szCs w:val="18"/>
              </w:rPr>
              <w:br/>
              <w:t>…………………………………………………………</w:t>
            </w:r>
          </w:p>
        </w:tc>
      </w:tr>
      <w:tr w:rsidR="00F624E9" w:rsidRPr="00F624E9" w14:paraId="33F8BF3A" w14:textId="77777777" w:rsidTr="00387B93">
        <w:trPr>
          <w:jc w:val="center"/>
        </w:trPr>
        <w:tc>
          <w:tcPr>
            <w:tcW w:w="3400" w:type="dxa"/>
          </w:tcPr>
          <w:p w14:paraId="10416F40" w14:textId="77777777" w:rsidR="00F624E9" w:rsidRPr="00F624E9" w:rsidRDefault="00F624E9" w:rsidP="00526C6C">
            <w:pPr>
              <w:spacing w:after="0"/>
              <w:jc w:val="both"/>
              <w:rPr>
                <w:rFonts w:asciiTheme="minorHAnsi" w:hAnsiTheme="minorHAnsi"/>
                <w:szCs w:val="18"/>
              </w:rPr>
            </w:pPr>
            <w:r w:rsidRPr="00F624E9">
              <w:rPr>
                <w:rFonts w:asciiTheme="minorHAnsi" w:hAnsiTheme="minorHAnsi"/>
                <w:szCs w:val="18"/>
              </w:rPr>
              <w:t>Nie zastosowano rozwiązań zamiennych mogących pogorszyć zgodność inwestycji z zasadą DNSH albo zastosowano je za zgodą Zamawiającego.</w:t>
            </w:r>
          </w:p>
        </w:tc>
        <w:tc>
          <w:tcPr>
            <w:tcW w:w="3400" w:type="dxa"/>
          </w:tcPr>
          <w:p w14:paraId="39559CD4" w14:textId="77777777" w:rsidR="00F624E9" w:rsidRPr="00F624E9" w:rsidRDefault="00F624E9" w:rsidP="00387B93">
            <w:pPr>
              <w:spacing w:after="0"/>
              <w:rPr>
                <w:rFonts w:asciiTheme="minorHAnsi" w:hAnsiTheme="minorHAnsi"/>
                <w:szCs w:val="18"/>
              </w:rPr>
            </w:pPr>
            <w:r w:rsidRPr="00F624E9">
              <w:rPr>
                <w:rFonts w:ascii="Segoe UI Symbol" w:hAnsi="Segoe UI Symbol" w:cs="Segoe UI Symbol"/>
                <w:szCs w:val="18"/>
              </w:rPr>
              <w:t>☐</w:t>
            </w:r>
            <w:r w:rsidRPr="00F624E9">
              <w:rPr>
                <w:rFonts w:asciiTheme="minorHAnsi" w:hAnsiTheme="minorHAnsi"/>
                <w:szCs w:val="18"/>
              </w:rPr>
              <w:t xml:space="preserve"> Tak</w:t>
            </w:r>
            <w:r w:rsidRPr="00F624E9">
              <w:rPr>
                <w:rFonts w:asciiTheme="minorHAnsi" w:hAnsiTheme="minorHAnsi"/>
                <w:szCs w:val="18"/>
              </w:rPr>
              <w:br/>
            </w:r>
            <w:r w:rsidRPr="00F624E9">
              <w:rPr>
                <w:rFonts w:ascii="Segoe UI Symbol" w:hAnsi="Segoe UI Symbol" w:cs="Segoe UI Symbol"/>
                <w:szCs w:val="18"/>
              </w:rPr>
              <w:t>☐</w:t>
            </w:r>
            <w:r w:rsidRPr="00F624E9">
              <w:rPr>
                <w:rFonts w:asciiTheme="minorHAnsi" w:hAnsiTheme="minorHAnsi"/>
                <w:szCs w:val="18"/>
              </w:rPr>
              <w:t xml:space="preserve"> Nie</w:t>
            </w:r>
            <w:r w:rsidRPr="00F624E9">
              <w:rPr>
                <w:rFonts w:asciiTheme="minorHAnsi" w:hAnsiTheme="minorHAnsi"/>
                <w:szCs w:val="18"/>
              </w:rPr>
              <w:br/>
            </w:r>
            <w:r w:rsidRPr="00F624E9">
              <w:rPr>
                <w:rFonts w:ascii="Segoe UI Symbol" w:hAnsi="Segoe UI Symbol" w:cs="Segoe UI Symbol"/>
                <w:szCs w:val="18"/>
              </w:rPr>
              <w:t>☐</w:t>
            </w:r>
            <w:r w:rsidRPr="00F624E9">
              <w:rPr>
                <w:rFonts w:asciiTheme="minorHAnsi" w:hAnsiTheme="minorHAnsi"/>
                <w:szCs w:val="18"/>
              </w:rPr>
              <w:t xml:space="preserve"> Nie dotyczy</w:t>
            </w:r>
          </w:p>
        </w:tc>
        <w:tc>
          <w:tcPr>
            <w:tcW w:w="3400" w:type="dxa"/>
          </w:tcPr>
          <w:p w14:paraId="246E3BCC" w14:textId="77777777" w:rsidR="00F624E9" w:rsidRPr="00F624E9" w:rsidRDefault="00F624E9" w:rsidP="00387B93">
            <w:pPr>
              <w:spacing w:after="0"/>
              <w:rPr>
                <w:rFonts w:asciiTheme="minorHAnsi" w:hAnsiTheme="minorHAnsi"/>
                <w:szCs w:val="18"/>
              </w:rPr>
            </w:pPr>
            <w:r w:rsidRPr="00F624E9">
              <w:rPr>
                <w:rFonts w:asciiTheme="minorHAnsi" w:hAnsiTheme="minorHAnsi"/>
                <w:szCs w:val="18"/>
              </w:rPr>
              <w:t>…………………………………………………………</w:t>
            </w:r>
            <w:r w:rsidRPr="00F624E9">
              <w:rPr>
                <w:rFonts w:asciiTheme="minorHAnsi" w:hAnsiTheme="minorHAnsi"/>
                <w:szCs w:val="18"/>
              </w:rPr>
              <w:br/>
              <w:t>…………………………………………………………</w:t>
            </w:r>
          </w:p>
        </w:tc>
      </w:tr>
    </w:tbl>
    <w:p w14:paraId="095EC718" w14:textId="77777777" w:rsidR="0022021A" w:rsidRDefault="0022021A" w:rsidP="00F624E9">
      <w:pPr>
        <w:rPr>
          <w:rFonts w:asciiTheme="minorHAnsi" w:hAnsiTheme="minorHAnsi"/>
          <w:szCs w:val="18"/>
        </w:rPr>
      </w:pPr>
    </w:p>
    <w:p w14:paraId="1665D120" w14:textId="2F1088F5" w:rsidR="00F624E9" w:rsidRPr="0022021A" w:rsidRDefault="00F624E9" w:rsidP="0022021A">
      <w:pPr>
        <w:pStyle w:val="Akapitzlist"/>
        <w:numPr>
          <w:ilvl w:val="0"/>
          <w:numId w:val="10"/>
        </w:numPr>
        <w:ind w:left="284" w:hanging="284"/>
        <w:jc w:val="both"/>
        <w:rPr>
          <w:rFonts w:asciiTheme="minorHAnsi" w:hAnsiTheme="minorHAnsi"/>
          <w:szCs w:val="18"/>
        </w:rPr>
      </w:pPr>
      <w:r w:rsidRPr="0022021A">
        <w:rPr>
          <w:rFonts w:asciiTheme="minorHAnsi" w:hAnsiTheme="minorHAnsi"/>
          <w:szCs w:val="18"/>
        </w:rPr>
        <w:t>W okresie objętym raportem zastosowano następujące materiały, urządzenia lub technologie mające znaczenie dla potwierdzenia zgodności z zasadą DNSH:</w:t>
      </w:r>
    </w:p>
    <w:tbl>
      <w:tblPr>
        <w:tblW w:w="0" w:type="auto"/>
        <w:jc w:val="center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ook w:val="04A0" w:firstRow="1" w:lastRow="0" w:firstColumn="1" w:lastColumn="0" w:noHBand="0" w:noVBand="1"/>
      </w:tblPr>
      <w:tblGrid>
        <w:gridCol w:w="2550"/>
        <w:gridCol w:w="2550"/>
        <w:gridCol w:w="2550"/>
        <w:gridCol w:w="2550"/>
      </w:tblGrid>
      <w:tr w:rsidR="00F624E9" w:rsidRPr="00F624E9" w14:paraId="50C332CA" w14:textId="77777777" w:rsidTr="0022021A">
        <w:trPr>
          <w:tblHeader/>
          <w:jc w:val="center"/>
        </w:trPr>
        <w:tc>
          <w:tcPr>
            <w:tcW w:w="2550" w:type="dxa"/>
          </w:tcPr>
          <w:p w14:paraId="5B146F52" w14:textId="77777777" w:rsidR="00F624E9" w:rsidRPr="00F624E9" w:rsidRDefault="00F624E9" w:rsidP="00387B93">
            <w:pPr>
              <w:spacing w:after="0"/>
              <w:rPr>
                <w:rFonts w:asciiTheme="minorHAnsi" w:hAnsiTheme="minorHAnsi"/>
                <w:szCs w:val="18"/>
              </w:rPr>
            </w:pPr>
            <w:r w:rsidRPr="00F624E9">
              <w:rPr>
                <w:rFonts w:asciiTheme="minorHAnsi" w:hAnsiTheme="minorHAnsi"/>
                <w:b/>
                <w:szCs w:val="18"/>
              </w:rPr>
              <w:t>Lp.</w:t>
            </w:r>
          </w:p>
        </w:tc>
        <w:tc>
          <w:tcPr>
            <w:tcW w:w="2550" w:type="dxa"/>
          </w:tcPr>
          <w:p w14:paraId="39FF8D8F" w14:textId="77777777" w:rsidR="00F624E9" w:rsidRPr="00F624E9" w:rsidRDefault="00F624E9" w:rsidP="00387B93">
            <w:pPr>
              <w:spacing w:after="0"/>
              <w:rPr>
                <w:rFonts w:asciiTheme="minorHAnsi" w:hAnsiTheme="minorHAnsi"/>
                <w:szCs w:val="18"/>
              </w:rPr>
            </w:pPr>
            <w:r w:rsidRPr="00F624E9">
              <w:rPr>
                <w:rFonts w:asciiTheme="minorHAnsi" w:hAnsiTheme="minorHAnsi"/>
                <w:b/>
                <w:szCs w:val="18"/>
              </w:rPr>
              <w:t>Nazwa materiału / urządzenia / technologii</w:t>
            </w:r>
          </w:p>
        </w:tc>
        <w:tc>
          <w:tcPr>
            <w:tcW w:w="2550" w:type="dxa"/>
          </w:tcPr>
          <w:p w14:paraId="1BE66897" w14:textId="77777777" w:rsidR="00F624E9" w:rsidRPr="00F624E9" w:rsidRDefault="00F624E9" w:rsidP="00387B93">
            <w:pPr>
              <w:spacing w:after="0"/>
              <w:rPr>
                <w:rFonts w:asciiTheme="minorHAnsi" w:hAnsiTheme="minorHAnsi"/>
                <w:szCs w:val="18"/>
              </w:rPr>
            </w:pPr>
            <w:r w:rsidRPr="00F624E9">
              <w:rPr>
                <w:rFonts w:asciiTheme="minorHAnsi" w:hAnsiTheme="minorHAnsi"/>
                <w:b/>
                <w:szCs w:val="18"/>
              </w:rPr>
              <w:t>Zakres zastosowania</w:t>
            </w:r>
          </w:p>
        </w:tc>
        <w:tc>
          <w:tcPr>
            <w:tcW w:w="2550" w:type="dxa"/>
          </w:tcPr>
          <w:p w14:paraId="714720D3" w14:textId="77777777" w:rsidR="00F624E9" w:rsidRPr="00F624E9" w:rsidRDefault="00F624E9" w:rsidP="00387B93">
            <w:pPr>
              <w:spacing w:after="0"/>
              <w:rPr>
                <w:rFonts w:asciiTheme="minorHAnsi" w:hAnsiTheme="minorHAnsi"/>
                <w:szCs w:val="18"/>
              </w:rPr>
            </w:pPr>
            <w:r w:rsidRPr="00F624E9">
              <w:rPr>
                <w:rFonts w:asciiTheme="minorHAnsi" w:hAnsiTheme="minorHAnsi"/>
                <w:b/>
                <w:szCs w:val="18"/>
              </w:rPr>
              <w:t>Dokument potwierdzający zgodność</w:t>
            </w:r>
          </w:p>
        </w:tc>
      </w:tr>
      <w:tr w:rsidR="00F624E9" w:rsidRPr="00F624E9" w14:paraId="399E6855" w14:textId="77777777" w:rsidTr="00387B93">
        <w:trPr>
          <w:jc w:val="center"/>
        </w:trPr>
        <w:tc>
          <w:tcPr>
            <w:tcW w:w="2550" w:type="dxa"/>
          </w:tcPr>
          <w:p w14:paraId="6B805E33" w14:textId="77777777" w:rsidR="00F624E9" w:rsidRPr="00F624E9" w:rsidRDefault="00F624E9" w:rsidP="00387B93">
            <w:pPr>
              <w:spacing w:after="0"/>
              <w:rPr>
                <w:rFonts w:asciiTheme="minorHAnsi" w:hAnsiTheme="minorHAnsi"/>
                <w:szCs w:val="18"/>
              </w:rPr>
            </w:pPr>
            <w:r w:rsidRPr="00F624E9">
              <w:rPr>
                <w:rFonts w:asciiTheme="minorHAnsi" w:hAnsiTheme="minorHAnsi"/>
                <w:szCs w:val="18"/>
              </w:rPr>
              <w:t>1.</w:t>
            </w:r>
          </w:p>
        </w:tc>
        <w:tc>
          <w:tcPr>
            <w:tcW w:w="2550" w:type="dxa"/>
          </w:tcPr>
          <w:p w14:paraId="36AABD2B" w14:textId="77777777" w:rsidR="00F624E9" w:rsidRPr="00F624E9" w:rsidRDefault="00F624E9" w:rsidP="00387B93">
            <w:pPr>
              <w:spacing w:after="0"/>
              <w:rPr>
                <w:rFonts w:asciiTheme="minorHAnsi" w:hAnsiTheme="minorHAnsi"/>
                <w:szCs w:val="18"/>
              </w:rPr>
            </w:pPr>
            <w:r w:rsidRPr="00F624E9">
              <w:rPr>
                <w:rFonts w:asciiTheme="minorHAnsi" w:hAnsiTheme="minorHAnsi"/>
                <w:szCs w:val="18"/>
              </w:rPr>
              <w:t>……………………………………</w:t>
            </w:r>
          </w:p>
        </w:tc>
        <w:tc>
          <w:tcPr>
            <w:tcW w:w="2550" w:type="dxa"/>
          </w:tcPr>
          <w:p w14:paraId="4F27F12A" w14:textId="77777777" w:rsidR="00F624E9" w:rsidRPr="00F624E9" w:rsidRDefault="00F624E9" w:rsidP="00387B93">
            <w:pPr>
              <w:spacing w:after="0"/>
              <w:rPr>
                <w:rFonts w:asciiTheme="minorHAnsi" w:hAnsiTheme="minorHAnsi"/>
                <w:szCs w:val="18"/>
              </w:rPr>
            </w:pPr>
            <w:r w:rsidRPr="00F624E9">
              <w:rPr>
                <w:rFonts w:asciiTheme="minorHAnsi" w:hAnsiTheme="minorHAnsi"/>
                <w:szCs w:val="18"/>
              </w:rPr>
              <w:t>……………………………………</w:t>
            </w:r>
          </w:p>
        </w:tc>
        <w:tc>
          <w:tcPr>
            <w:tcW w:w="2550" w:type="dxa"/>
          </w:tcPr>
          <w:p w14:paraId="4A5BAA3B" w14:textId="77777777" w:rsidR="00F624E9" w:rsidRPr="00F624E9" w:rsidRDefault="00F624E9" w:rsidP="00387B93">
            <w:pPr>
              <w:spacing w:after="0"/>
              <w:rPr>
                <w:rFonts w:asciiTheme="minorHAnsi" w:hAnsiTheme="minorHAnsi"/>
                <w:szCs w:val="18"/>
              </w:rPr>
            </w:pPr>
            <w:r w:rsidRPr="00F624E9">
              <w:rPr>
                <w:rFonts w:asciiTheme="minorHAnsi" w:hAnsiTheme="minorHAnsi"/>
                <w:szCs w:val="18"/>
              </w:rPr>
              <w:t>……………………………………</w:t>
            </w:r>
          </w:p>
        </w:tc>
      </w:tr>
      <w:tr w:rsidR="00F624E9" w:rsidRPr="00F624E9" w14:paraId="66F5EC78" w14:textId="77777777" w:rsidTr="00387B93">
        <w:trPr>
          <w:jc w:val="center"/>
        </w:trPr>
        <w:tc>
          <w:tcPr>
            <w:tcW w:w="2550" w:type="dxa"/>
          </w:tcPr>
          <w:p w14:paraId="0D1568FD" w14:textId="77777777" w:rsidR="00F624E9" w:rsidRPr="00F624E9" w:rsidRDefault="00F624E9" w:rsidP="00387B93">
            <w:pPr>
              <w:spacing w:after="0"/>
              <w:rPr>
                <w:rFonts w:asciiTheme="minorHAnsi" w:hAnsiTheme="minorHAnsi"/>
                <w:szCs w:val="18"/>
              </w:rPr>
            </w:pPr>
            <w:r w:rsidRPr="00F624E9">
              <w:rPr>
                <w:rFonts w:asciiTheme="minorHAnsi" w:hAnsiTheme="minorHAnsi"/>
                <w:szCs w:val="18"/>
              </w:rPr>
              <w:t>2.</w:t>
            </w:r>
          </w:p>
        </w:tc>
        <w:tc>
          <w:tcPr>
            <w:tcW w:w="2550" w:type="dxa"/>
          </w:tcPr>
          <w:p w14:paraId="096958CD" w14:textId="77777777" w:rsidR="00F624E9" w:rsidRPr="00F624E9" w:rsidRDefault="00F624E9" w:rsidP="00387B93">
            <w:pPr>
              <w:spacing w:after="0"/>
              <w:rPr>
                <w:rFonts w:asciiTheme="minorHAnsi" w:hAnsiTheme="minorHAnsi"/>
                <w:szCs w:val="18"/>
              </w:rPr>
            </w:pPr>
            <w:r w:rsidRPr="00F624E9">
              <w:rPr>
                <w:rFonts w:asciiTheme="minorHAnsi" w:hAnsiTheme="minorHAnsi"/>
                <w:szCs w:val="18"/>
              </w:rPr>
              <w:t>……………………………………</w:t>
            </w:r>
          </w:p>
        </w:tc>
        <w:tc>
          <w:tcPr>
            <w:tcW w:w="2550" w:type="dxa"/>
          </w:tcPr>
          <w:p w14:paraId="29806E5D" w14:textId="77777777" w:rsidR="00F624E9" w:rsidRPr="00F624E9" w:rsidRDefault="00F624E9" w:rsidP="00387B93">
            <w:pPr>
              <w:spacing w:after="0"/>
              <w:rPr>
                <w:rFonts w:asciiTheme="minorHAnsi" w:hAnsiTheme="minorHAnsi"/>
                <w:szCs w:val="18"/>
              </w:rPr>
            </w:pPr>
            <w:r w:rsidRPr="00F624E9">
              <w:rPr>
                <w:rFonts w:asciiTheme="minorHAnsi" w:hAnsiTheme="minorHAnsi"/>
                <w:szCs w:val="18"/>
              </w:rPr>
              <w:t>……………………………………</w:t>
            </w:r>
          </w:p>
        </w:tc>
        <w:tc>
          <w:tcPr>
            <w:tcW w:w="2550" w:type="dxa"/>
          </w:tcPr>
          <w:p w14:paraId="3F16C0F9" w14:textId="77777777" w:rsidR="00F624E9" w:rsidRPr="00F624E9" w:rsidRDefault="00F624E9" w:rsidP="00387B93">
            <w:pPr>
              <w:spacing w:after="0"/>
              <w:rPr>
                <w:rFonts w:asciiTheme="minorHAnsi" w:hAnsiTheme="minorHAnsi"/>
                <w:szCs w:val="18"/>
              </w:rPr>
            </w:pPr>
            <w:r w:rsidRPr="00F624E9">
              <w:rPr>
                <w:rFonts w:asciiTheme="minorHAnsi" w:hAnsiTheme="minorHAnsi"/>
                <w:szCs w:val="18"/>
              </w:rPr>
              <w:t>……………………………………</w:t>
            </w:r>
          </w:p>
        </w:tc>
      </w:tr>
      <w:tr w:rsidR="00F624E9" w:rsidRPr="00F624E9" w14:paraId="065341A8" w14:textId="77777777" w:rsidTr="00387B93">
        <w:trPr>
          <w:jc w:val="center"/>
        </w:trPr>
        <w:tc>
          <w:tcPr>
            <w:tcW w:w="2550" w:type="dxa"/>
          </w:tcPr>
          <w:p w14:paraId="037D9389" w14:textId="77777777" w:rsidR="00F624E9" w:rsidRPr="00F624E9" w:rsidRDefault="00F624E9" w:rsidP="00387B93">
            <w:pPr>
              <w:spacing w:after="0"/>
              <w:rPr>
                <w:rFonts w:asciiTheme="minorHAnsi" w:hAnsiTheme="minorHAnsi"/>
                <w:szCs w:val="18"/>
              </w:rPr>
            </w:pPr>
            <w:r w:rsidRPr="00F624E9">
              <w:rPr>
                <w:rFonts w:asciiTheme="minorHAnsi" w:hAnsiTheme="minorHAnsi"/>
                <w:szCs w:val="18"/>
              </w:rPr>
              <w:t>3.</w:t>
            </w:r>
          </w:p>
        </w:tc>
        <w:tc>
          <w:tcPr>
            <w:tcW w:w="2550" w:type="dxa"/>
          </w:tcPr>
          <w:p w14:paraId="03919D61" w14:textId="77777777" w:rsidR="00F624E9" w:rsidRPr="00F624E9" w:rsidRDefault="00F624E9" w:rsidP="00387B93">
            <w:pPr>
              <w:spacing w:after="0"/>
              <w:rPr>
                <w:rFonts w:asciiTheme="minorHAnsi" w:hAnsiTheme="minorHAnsi"/>
                <w:szCs w:val="18"/>
              </w:rPr>
            </w:pPr>
            <w:r w:rsidRPr="00F624E9">
              <w:rPr>
                <w:rFonts w:asciiTheme="minorHAnsi" w:hAnsiTheme="minorHAnsi"/>
                <w:szCs w:val="18"/>
              </w:rPr>
              <w:t>……………………………………</w:t>
            </w:r>
          </w:p>
        </w:tc>
        <w:tc>
          <w:tcPr>
            <w:tcW w:w="2550" w:type="dxa"/>
          </w:tcPr>
          <w:p w14:paraId="044F44F8" w14:textId="77777777" w:rsidR="00F624E9" w:rsidRPr="00F624E9" w:rsidRDefault="00F624E9" w:rsidP="00387B93">
            <w:pPr>
              <w:spacing w:after="0"/>
              <w:rPr>
                <w:rFonts w:asciiTheme="minorHAnsi" w:hAnsiTheme="minorHAnsi"/>
                <w:szCs w:val="18"/>
              </w:rPr>
            </w:pPr>
            <w:r w:rsidRPr="00F624E9">
              <w:rPr>
                <w:rFonts w:asciiTheme="minorHAnsi" w:hAnsiTheme="minorHAnsi"/>
                <w:szCs w:val="18"/>
              </w:rPr>
              <w:t>……………………………………</w:t>
            </w:r>
          </w:p>
        </w:tc>
        <w:tc>
          <w:tcPr>
            <w:tcW w:w="2550" w:type="dxa"/>
          </w:tcPr>
          <w:p w14:paraId="70159071" w14:textId="77777777" w:rsidR="00F624E9" w:rsidRPr="00F624E9" w:rsidRDefault="00F624E9" w:rsidP="00387B93">
            <w:pPr>
              <w:spacing w:after="0"/>
              <w:rPr>
                <w:rFonts w:asciiTheme="minorHAnsi" w:hAnsiTheme="minorHAnsi"/>
                <w:szCs w:val="18"/>
              </w:rPr>
            </w:pPr>
            <w:r w:rsidRPr="00F624E9">
              <w:rPr>
                <w:rFonts w:asciiTheme="minorHAnsi" w:hAnsiTheme="minorHAnsi"/>
                <w:szCs w:val="18"/>
              </w:rPr>
              <w:t>……………………………………</w:t>
            </w:r>
          </w:p>
        </w:tc>
      </w:tr>
      <w:tr w:rsidR="00F624E9" w:rsidRPr="00F624E9" w14:paraId="6D788B8C" w14:textId="77777777" w:rsidTr="00387B93">
        <w:trPr>
          <w:jc w:val="center"/>
        </w:trPr>
        <w:tc>
          <w:tcPr>
            <w:tcW w:w="2550" w:type="dxa"/>
          </w:tcPr>
          <w:p w14:paraId="430A6E39" w14:textId="77777777" w:rsidR="00F624E9" w:rsidRPr="00F624E9" w:rsidRDefault="00F624E9" w:rsidP="00387B93">
            <w:pPr>
              <w:spacing w:after="0"/>
              <w:rPr>
                <w:rFonts w:asciiTheme="minorHAnsi" w:hAnsiTheme="minorHAnsi"/>
                <w:szCs w:val="18"/>
              </w:rPr>
            </w:pPr>
            <w:r w:rsidRPr="00F624E9">
              <w:rPr>
                <w:rFonts w:asciiTheme="minorHAnsi" w:hAnsiTheme="minorHAnsi"/>
                <w:szCs w:val="18"/>
              </w:rPr>
              <w:t>4.</w:t>
            </w:r>
          </w:p>
        </w:tc>
        <w:tc>
          <w:tcPr>
            <w:tcW w:w="2550" w:type="dxa"/>
          </w:tcPr>
          <w:p w14:paraId="02335049" w14:textId="77777777" w:rsidR="00F624E9" w:rsidRPr="00F624E9" w:rsidRDefault="00F624E9" w:rsidP="00387B93">
            <w:pPr>
              <w:spacing w:after="0"/>
              <w:rPr>
                <w:rFonts w:asciiTheme="minorHAnsi" w:hAnsiTheme="minorHAnsi"/>
                <w:szCs w:val="18"/>
              </w:rPr>
            </w:pPr>
            <w:r w:rsidRPr="00F624E9">
              <w:rPr>
                <w:rFonts w:asciiTheme="minorHAnsi" w:hAnsiTheme="minorHAnsi"/>
                <w:szCs w:val="18"/>
              </w:rPr>
              <w:t>……………………………………</w:t>
            </w:r>
          </w:p>
        </w:tc>
        <w:tc>
          <w:tcPr>
            <w:tcW w:w="2550" w:type="dxa"/>
          </w:tcPr>
          <w:p w14:paraId="059BB041" w14:textId="77777777" w:rsidR="00F624E9" w:rsidRPr="00F624E9" w:rsidRDefault="00F624E9" w:rsidP="00387B93">
            <w:pPr>
              <w:spacing w:after="0"/>
              <w:rPr>
                <w:rFonts w:asciiTheme="minorHAnsi" w:hAnsiTheme="minorHAnsi"/>
                <w:szCs w:val="18"/>
              </w:rPr>
            </w:pPr>
            <w:r w:rsidRPr="00F624E9">
              <w:rPr>
                <w:rFonts w:asciiTheme="minorHAnsi" w:hAnsiTheme="minorHAnsi"/>
                <w:szCs w:val="18"/>
              </w:rPr>
              <w:t>……………………………………</w:t>
            </w:r>
          </w:p>
        </w:tc>
        <w:tc>
          <w:tcPr>
            <w:tcW w:w="2550" w:type="dxa"/>
          </w:tcPr>
          <w:p w14:paraId="40C555C7" w14:textId="77777777" w:rsidR="00F624E9" w:rsidRPr="00F624E9" w:rsidRDefault="00F624E9" w:rsidP="00387B93">
            <w:pPr>
              <w:spacing w:after="0"/>
              <w:rPr>
                <w:rFonts w:asciiTheme="minorHAnsi" w:hAnsiTheme="minorHAnsi"/>
                <w:szCs w:val="18"/>
              </w:rPr>
            </w:pPr>
            <w:r w:rsidRPr="00F624E9">
              <w:rPr>
                <w:rFonts w:asciiTheme="minorHAnsi" w:hAnsiTheme="minorHAnsi"/>
                <w:szCs w:val="18"/>
              </w:rPr>
              <w:t>……………………………………</w:t>
            </w:r>
          </w:p>
        </w:tc>
      </w:tr>
    </w:tbl>
    <w:p w14:paraId="448E69BA" w14:textId="77777777" w:rsidR="00F624E9" w:rsidRPr="00F624E9" w:rsidRDefault="00F624E9" w:rsidP="0022021A">
      <w:pPr>
        <w:jc w:val="both"/>
        <w:rPr>
          <w:rFonts w:asciiTheme="minorHAnsi" w:hAnsiTheme="minorHAnsi"/>
          <w:szCs w:val="18"/>
        </w:rPr>
      </w:pPr>
      <w:r w:rsidRPr="00F624E9">
        <w:rPr>
          <w:rFonts w:asciiTheme="minorHAnsi" w:hAnsiTheme="minorHAnsi"/>
          <w:szCs w:val="18"/>
        </w:rPr>
        <w:t>Oświadczenie: zastosowane materiały, urządzenia i technologie są zgodne z dokumentacją projektową, SWZ, umową oraz wymaganiami wynikającymi z zasady DNSH.</w:t>
      </w:r>
    </w:p>
    <w:p w14:paraId="267AE5C1" w14:textId="77777777" w:rsidR="00F624E9" w:rsidRPr="00F624E9" w:rsidRDefault="00F624E9" w:rsidP="00F624E9">
      <w:pPr>
        <w:rPr>
          <w:rFonts w:asciiTheme="minorHAnsi" w:hAnsiTheme="minorHAnsi"/>
          <w:szCs w:val="18"/>
        </w:rPr>
      </w:pPr>
      <w:r w:rsidRPr="00F624E9">
        <w:rPr>
          <w:rFonts w:ascii="Segoe UI Symbol" w:hAnsi="Segoe UI Symbol" w:cs="Segoe UI Symbol"/>
          <w:szCs w:val="18"/>
        </w:rPr>
        <w:t>☐</w:t>
      </w:r>
      <w:r w:rsidRPr="00F624E9">
        <w:rPr>
          <w:rFonts w:asciiTheme="minorHAnsi" w:hAnsiTheme="minorHAnsi"/>
          <w:szCs w:val="18"/>
        </w:rPr>
        <w:t xml:space="preserve"> Tak        </w:t>
      </w:r>
      <w:r w:rsidRPr="00F624E9">
        <w:rPr>
          <w:rFonts w:ascii="Segoe UI Symbol" w:hAnsi="Segoe UI Symbol" w:cs="Segoe UI Symbol"/>
          <w:szCs w:val="18"/>
        </w:rPr>
        <w:t>☐</w:t>
      </w:r>
      <w:r w:rsidRPr="00F624E9">
        <w:rPr>
          <w:rFonts w:asciiTheme="minorHAnsi" w:hAnsiTheme="minorHAnsi"/>
          <w:szCs w:val="18"/>
        </w:rPr>
        <w:t xml:space="preserve"> Nie </w:t>
      </w:r>
      <w:r w:rsidRPr="00F624E9">
        <w:rPr>
          <w:rFonts w:asciiTheme="minorHAnsi" w:hAnsiTheme="minorHAnsi" w:cs="Arial"/>
          <w:szCs w:val="18"/>
        </w:rPr>
        <w:t>–</w:t>
      </w:r>
      <w:r w:rsidRPr="00F624E9">
        <w:rPr>
          <w:rFonts w:asciiTheme="minorHAnsi" w:hAnsiTheme="minorHAnsi"/>
          <w:szCs w:val="18"/>
        </w:rPr>
        <w:t xml:space="preserve"> wyja</w:t>
      </w:r>
      <w:r w:rsidRPr="00F624E9">
        <w:rPr>
          <w:rFonts w:asciiTheme="minorHAnsi" w:hAnsiTheme="minorHAnsi" w:cs="Arial"/>
          <w:szCs w:val="18"/>
        </w:rPr>
        <w:t>ś</w:t>
      </w:r>
      <w:r w:rsidRPr="00F624E9">
        <w:rPr>
          <w:rFonts w:asciiTheme="minorHAnsi" w:hAnsiTheme="minorHAnsi"/>
          <w:szCs w:val="18"/>
        </w:rPr>
        <w:t xml:space="preserve">nienie: </w:t>
      </w:r>
      <w:r w:rsidRPr="00F624E9">
        <w:rPr>
          <w:rFonts w:asciiTheme="minorHAnsi" w:hAnsiTheme="minorHAnsi" w:cs="Arial"/>
          <w:szCs w:val="18"/>
        </w:rPr>
        <w:t>…………………………………………………………………………………………………………</w:t>
      </w:r>
    </w:p>
    <w:p w14:paraId="29FBDB0F" w14:textId="77777777" w:rsidR="0022021A" w:rsidRDefault="0022021A" w:rsidP="00F624E9">
      <w:pPr>
        <w:rPr>
          <w:rFonts w:asciiTheme="minorHAnsi" w:hAnsiTheme="minorHAnsi"/>
          <w:szCs w:val="18"/>
        </w:rPr>
      </w:pPr>
    </w:p>
    <w:p w14:paraId="76CC3B99" w14:textId="12D8DDCA" w:rsidR="00F624E9" w:rsidRPr="0022021A" w:rsidRDefault="00F624E9" w:rsidP="0022021A">
      <w:pPr>
        <w:pStyle w:val="Akapitzlist"/>
        <w:numPr>
          <w:ilvl w:val="0"/>
          <w:numId w:val="10"/>
        </w:numPr>
        <w:ind w:left="284" w:hanging="284"/>
        <w:rPr>
          <w:rFonts w:asciiTheme="minorHAnsi" w:hAnsiTheme="minorHAnsi"/>
          <w:szCs w:val="18"/>
        </w:rPr>
      </w:pPr>
      <w:r w:rsidRPr="0022021A">
        <w:rPr>
          <w:rFonts w:asciiTheme="minorHAnsi" w:hAnsiTheme="minorHAnsi"/>
          <w:szCs w:val="18"/>
        </w:rPr>
        <w:t xml:space="preserve">W okresie objętym </w:t>
      </w:r>
      <w:proofErr w:type="gramStart"/>
      <w:r w:rsidRPr="0022021A">
        <w:rPr>
          <w:rFonts w:asciiTheme="minorHAnsi" w:hAnsiTheme="minorHAnsi"/>
          <w:szCs w:val="18"/>
        </w:rPr>
        <w:t xml:space="preserve">raportem:   </w:t>
      </w:r>
      <w:proofErr w:type="gramEnd"/>
      <w:r w:rsidRPr="0022021A">
        <w:rPr>
          <w:rFonts w:asciiTheme="minorHAnsi" w:hAnsiTheme="minorHAnsi"/>
          <w:szCs w:val="18"/>
        </w:rPr>
        <w:t xml:space="preserve"> </w:t>
      </w:r>
      <w:r w:rsidRPr="0022021A">
        <w:rPr>
          <w:rFonts w:ascii="Segoe UI Symbol" w:hAnsi="Segoe UI Symbol" w:cs="Segoe UI Symbol"/>
          <w:szCs w:val="18"/>
        </w:rPr>
        <w:t>☐</w:t>
      </w:r>
      <w:r w:rsidRPr="0022021A">
        <w:rPr>
          <w:rFonts w:asciiTheme="minorHAnsi" w:hAnsiTheme="minorHAnsi"/>
          <w:szCs w:val="18"/>
        </w:rPr>
        <w:t xml:space="preserve"> powsta</w:t>
      </w:r>
      <w:r w:rsidRPr="0022021A">
        <w:rPr>
          <w:rFonts w:asciiTheme="minorHAnsi" w:hAnsiTheme="minorHAnsi" w:cs="Arial"/>
          <w:szCs w:val="18"/>
        </w:rPr>
        <w:t>ł</w:t>
      </w:r>
      <w:r w:rsidRPr="0022021A">
        <w:rPr>
          <w:rFonts w:asciiTheme="minorHAnsi" w:hAnsiTheme="minorHAnsi"/>
          <w:szCs w:val="18"/>
        </w:rPr>
        <w:t xml:space="preserve">y odpady        </w:t>
      </w:r>
      <w:r w:rsidRPr="0022021A">
        <w:rPr>
          <w:rFonts w:ascii="Segoe UI Symbol" w:hAnsi="Segoe UI Symbol" w:cs="Segoe UI Symbol"/>
          <w:szCs w:val="18"/>
        </w:rPr>
        <w:t>☐</w:t>
      </w:r>
      <w:r w:rsidRPr="0022021A">
        <w:rPr>
          <w:rFonts w:asciiTheme="minorHAnsi" w:hAnsiTheme="minorHAnsi"/>
          <w:szCs w:val="18"/>
        </w:rPr>
        <w:t xml:space="preserve"> nie powsta</w:t>
      </w:r>
      <w:r w:rsidRPr="0022021A">
        <w:rPr>
          <w:rFonts w:asciiTheme="minorHAnsi" w:hAnsiTheme="minorHAnsi" w:cs="Arial"/>
          <w:szCs w:val="18"/>
        </w:rPr>
        <w:t>ł</w:t>
      </w:r>
      <w:r w:rsidRPr="0022021A">
        <w:rPr>
          <w:rFonts w:asciiTheme="minorHAnsi" w:hAnsiTheme="minorHAnsi"/>
          <w:szCs w:val="18"/>
        </w:rPr>
        <w:t>y odpady</w:t>
      </w:r>
    </w:p>
    <w:p w14:paraId="14174F86" w14:textId="77777777" w:rsidR="00F624E9" w:rsidRPr="00F624E9" w:rsidRDefault="00F624E9" w:rsidP="00F624E9">
      <w:pPr>
        <w:rPr>
          <w:rFonts w:asciiTheme="minorHAnsi" w:hAnsiTheme="minorHAnsi"/>
          <w:szCs w:val="18"/>
        </w:rPr>
      </w:pPr>
      <w:r w:rsidRPr="00F624E9">
        <w:rPr>
          <w:rFonts w:asciiTheme="minorHAnsi" w:hAnsiTheme="minorHAnsi"/>
          <w:szCs w:val="18"/>
        </w:rPr>
        <w:t>Jeżeli powstały odpady, należy uzupełnić poniższą tabelę:</w:t>
      </w:r>
    </w:p>
    <w:tbl>
      <w:tblPr>
        <w:tblW w:w="0" w:type="auto"/>
        <w:jc w:val="center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ook w:val="04A0" w:firstRow="1" w:lastRow="0" w:firstColumn="1" w:lastColumn="0" w:noHBand="0" w:noVBand="1"/>
      </w:tblPr>
      <w:tblGrid>
        <w:gridCol w:w="2040"/>
        <w:gridCol w:w="2040"/>
        <w:gridCol w:w="2040"/>
        <w:gridCol w:w="2040"/>
        <w:gridCol w:w="2040"/>
      </w:tblGrid>
      <w:tr w:rsidR="00F624E9" w:rsidRPr="00F624E9" w14:paraId="755F1258" w14:textId="77777777" w:rsidTr="003C0FEE">
        <w:trPr>
          <w:tblHeader/>
          <w:jc w:val="center"/>
        </w:trPr>
        <w:tc>
          <w:tcPr>
            <w:tcW w:w="2040" w:type="dxa"/>
          </w:tcPr>
          <w:p w14:paraId="5D5293BB" w14:textId="77777777" w:rsidR="00F624E9" w:rsidRPr="00F624E9" w:rsidRDefault="00F624E9" w:rsidP="00387B93">
            <w:pPr>
              <w:spacing w:after="0"/>
              <w:rPr>
                <w:rFonts w:asciiTheme="minorHAnsi" w:hAnsiTheme="minorHAnsi"/>
                <w:szCs w:val="18"/>
              </w:rPr>
            </w:pPr>
            <w:r w:rsidRPr="00F624E9">
              <w:rPr>
                <w:rFonts w:asciiTheme="minorHAnsi" w:hAnsiTheme="minorHAnsi"/>
                <w:b/>
                <w:szCs w:val="18"/>
              </w:rPr>
              <w:t>Lp.</w:t>
            </w:r>
          </w:p>
        </w:tc>
        <w:tc>
          <w:tcPr>
            <w:tcW w:w="2040" w:type="dxa"/>
          </w:tcPr>
          <w:p w14:paraId="43FA54C9" w14:textId="77777777" w:rsidR="00F624E9" w:rsidRPr="00F624E9" w:rsidRDefault="00F624E9" w:rsidP="00387B93">
            <w:pPr>
              <w:spacing w:after="0"/>
              <w:rPr>
                <w:rFonts w:asciiTheme="minorHAnsi" w:hAnsiTheme="minorHAnsi"/>
                <w:szCs w:val="18"/>
              </w:rPr>
            </w:pPr>
            <w:r w:rsidRPr="00F624E9">
              <w:rPr>
                <w:rFonts w:asciiTheme="minorHAnsi" w:hAnsiTheme="minorHAnsi"/>
                <w:b/>
                <w:szCs w:val="18"/>
              </w:rPr>
              <w:t>Rodzaj odpadu</w:t>
            </w:r>
          </w:p>
        </w:tc>
        <w:tc>
          <w:tcPr>
            <w:tcW w:w="2040" w:type="dxa"/>
          </w:tcPr>
          <w:p w14:paraId="7593736A" w14:textId="77777777" w:rsidR="00F624E9" w:rsidRPr="00F624E9" w:rsidRDefault="00F624E9" w:rsidP="00387B93">
            <w:pPr>
              <w:spacing w:after="0"/>
              <w:rPr>
                <w:rFonts w:asciiTheme="minorHAnsi" w:hAnsiTheme="minorHAnsi"/>
                <w:szCs w:val="18"/>
              </w:rPr>
            </w:pPr>
            <w:r w:rsidRPr="00F624E9">
              <w:rPr>
                <w:rFonts w:asciiTheme="minorHAnsi" w:hAnsiTheme="minorHAnsi"/>
                <w:b/>
                <w:szCs w:val="18"/>
              </w:rPr>
              <w:t>Sposób magazynowania / zabezpieczenia</w:t>
            </w:r>
          </w:p>
        </w:tc>
        <w:tc>
          <w:tcPr>
            <w:tcW w:w="2040" w:type="dxa"/>
          </w:tcPr>
          <w:p w14:paraId="34BFA5E4" w14:textId="77777777" w:rsidR="00F624E9" w:rsidRPr="00F624E9" w:rsidRDefault="00F624E9" w:rsidP="00387B93">
            <w:pPr>
              <w:spacing w:after="0"/>
              <w:rPr>
                <w:rFonts w:asciiTheme="minorHAnsi" w:hAnsiTheme="minorHAnsi"/>
                <w:szCs w:val="18"/>
              </w:rPr>
            </w:pPr>
            <w:r w:rsidRPr="00F624E9">
              <w:rPr>
                <w:rFonts w:asciiTheme="minorHAnsi" w:hAnsiTheme="minorHAnsi"/>
                <w:b/>
                <w:szCs w:val="18"/>
              </w:rPr>
              <w:t>Sposób zagospodarowania</w:t>
            </w:r>
          </w:p>
        </w:tc>
        <w:tc>
          <w:tcPr>
            <w:tcW w:w="2040" w:type="dxa"/>
          </w:tcPr>
          <w:p w14:paraId="374BE363" w14:textId="77777777" w:rsidR="00F624E9" w:rsidRPr="00F624E9" w:rsidRDefault="00F624E9" w:rsidP="00387B93">
            <w:pPr>
              <w:spacing w:after="0"/>
              <w:rPr>
                <w:rFonts w:asciiTheme="minorHAnsi" w:hAnsiTheme="minorHAnsi"/>
                <w:szCs w:val="18"/>
              </w:rPr>
            </w:pPr>
            <w:r w:rsidRPr="00F624E9">
              <w:rPr>
                <w:rFonts w:asciiTheme="minorHAnsi" w:hAnsiTheme="minorHAnsi"/>
                <w:b/>
                <w:szCs w:val="18"/>
              </w:rPr>
              <w:t>Dokument potwierdzający przekazanie odpadu</w:t>
            </w:r>
          </w:p>
        </w:tc>
      </w:tr>
      <w:tr w:rsidR="00F624E9" w:rsidRPr="00F624E9" w14:paraId="082B1F92" w14:textId="77777777" w:rsidTr="00387B93">
        <w:trPr>
          <w:jc w:val="center"/>
        </w:trPr>
        <w:tc>
          <w:tcPr>
            <w:tcW w:w="2040" w:type="dxa"/>
          </w:tcPr>
          <w:p w14:paraId="5B4FC1D0" w14:textId="77777777" w:rsidR="00F624E9" w:rsidRPr="00F624E9" w:rsidRDefault="00F624E9" w:rsidP="00387B93">
            <w:pPr>
              <w:spacing w:after="0"/>
              <w:rPr>
                <w:rFonts w:asciiTheme="minorHAnsi" w:hAnsiTheme="minorHAnsi"/>
                <w:szCs w:val="18"/>
              </w:rPr>
            </w:pPr>
            <w:r w:rsidRPr="00F624E9">
              <w:rPr>
                <w:rFonts w:asciiTheme="minorHAnsi" w:hAnsiTheme="minorHAnsi"/>
                <w:szCs w:val="18"/>
              </w:rPr>
              <w:t>1.</w:t>
            </w:r>
          </w:p>
        </w:tc>
        <w:tc>
          <w:tcPr>
            <w:tcW w:w="2040" w:type="dxa"/>
          </w:tcPr>
          <w:p w14:paraId="1DCB2E8B" w14:textId="77777777" w:rsidR="00F624E9" w:rsidRPr="00F624E9" w:rsidRDefault="00F624E9" w:rsidP="00387B93">
            <w:pPr>
              <w:spacing w:after="0"/>
              <w:rPr>
                <w:rFonts w:asciiTheme="minorHAnsi" w:hAnsiTheme="minorHAnsi"/>
                <w:szCs w:val="18"/>
              </w:rPr>
            </w:pPr>
            <w:r w:rsidRPr="00F624E9">
              <w:rPr>
                <w:rFonts w:asciiTheme="minorHAnsi" w:hAnsiTheme="minorHAnsi"/>
                <w:szCs w:val="18"/>
              </w:rPr>
              <w:t>……………………</w:t>
            </w:r>
          </w:p>
        </w:tc>
        <w:tc>
          <w:tcPr>
            <w:tcW w:w="2040" w:type="dxa"/>
          </w:tcPr>
          <w:p w14:paraId="16C54624" w14:textId="77777777" w:rsidR="00F624E9" w:rsidRPr="00F624E9" w:rsidRDefault="00F624E9" w:rsidP="00387B93">
            <w:pPr>
              <w:spacing w:after="0"/>
              <w:rPr>
                <w:rFonts w:asciiTheme="minorHAnsi" w:hAnsiTheme="minorHAnsi"/>
                <w:szCs w:val="18"/>
              </w:rPr>
            </w:pPr>
            <w:r w:rsidRPr="00F624E9">
              <w:rPr>
                <w:rFonts w:asciiTheme="minorHAnsi" w:hAnsiTheme="minorHAnsi"/>
                <w:szCs w:val="18"/>
              </w:rPr>
              <w:t>……………………</w:t>
            </w:r>
          </w:p>
        </w:tc>
        <w:tc>
          <w:tcPr>
            <w:tcW w:w="2040" w:type="dxa"/>
          </w:tcPr>
          <w:p w14:paraId="29209D09" w14:textId="77777777" w:rsidR="00F624E9" w:rsidRPr="00F624E9" w:rsidRDefault="00F624E9" w:rsidP="00387B93">
            <w:pPr>
              <w:spacing w:after="0"/>
              <w:rPr>
                <w:rFonts w:asciiTheme="minorHAnsi" w:hAnsiTheme="minorHAnsi"/>
                <w:szCs w:val="18"/>
              </w:rPr>
            </w:pPr>
            <w:r w:rsidRPr="00F624E9">
              <w:rPr>
                <w:rFonts w:asciiTheme="minorHAnsi" w:hAnsiTheme="minorHAnsi"/>
                <w:szCs w:val="18"/>
              </w:rPr>
              <w:t>……………………</w:t>
            </w:r>
          </w:p>
        </w:tc>
        <w:tc>
          <w:tcPr>
            <w:tcW w:w="2040" w:type="dxa"/>
          </w:tcPr>
          <w:p w14:paraId="63352075" w14:textId="77777777" w:rsidR="00F624E9" w:rsidRPr="00F624E9" w:rsidRDefault="00F624E9" w:rsidP="00387B93">
            <w:pPr>
              <w:spacing w:after="0"/>
              <w:rPr>
                <w:rFonts w:asciiTheme="minorHAnsi" w:hAnsiTheme="minorHAnsi"/>
                <w:szCs w:val="18"/>
              </w:rPr>
            </w:pPr>
            <w:r w:rsidRPr="00F624E9">
              <w:rPr>
                <w:rFonts w:asciiTheme="minorHAnsi" w:hAnsiTheme="minorHAnsi"/>
                <w:szCs w:val="18"/>
              </w:rPr>
              <w:t>……………………</w:t>
            </w:r>
          </w:p>
        </w:tc>
      </w:tr>
      <w:tr w:rsidR="00F624E9" w:rsidRPr="00F624E9" w14:paraId="34D5392C" w14:textId="77777777" w:rsidTr="00387B93">
        <w:trPr>
          <w:jc w:val="center"/>
        </w:trPr>
        <w:tc>
          <w:tcPr>
            <w:tcW w:w="2040" w:type="dxa"/>
          </w:tcPr>
          <w:p w14:paraId="7966C933" w14:textId="77777777" w:rsidR="00F624E9" w:rsidRPr="00F624E9" w:rsidRDefault="00F624E9" w:rsidP="00387B93">
            <w:pPr>
              <w:spacing w:after="0"/>
              <w:rPr>
                <w:rFonts w:asciiTheme="minorHAnsi" w:hAnsiTheme="minorHAnsi"/>
                <w:szCs w:val="18"/>
              </w:rPr>
            </w:pPr>
            <w:r w:rsidRPr="00F624E9">
              <w:rPr>
                <w:rFonts w:asciiTheme="minorHAnsi" w:hAnsiTheme="minorHAnsi"/>
                <w:szCs w:val="18"/>
              </w:rPr>
              <w:t>2.</w:t>
            </w:r>
          </w:p>
        </w:tc>
        <w:tc>
          <w:tcPr>
            <w:tcW w:w="2040" w:type="dxa"/>
          </w:tcPr>
          <w:p w14:paraId="7741AD53" w14:textId="77777777" w:rsidR="00F624E9" w:rsidRPr="00F624E9" w:rsidRDefault="00F624E9" w:rsidP="00387B93">
            <w:pPr>
              <w:spacing w:after="0"/>
              <w:rPr>
                <w:rFonts w:asciiTheme="minorHAnsi" w:hAnsiTheme="minorHAnsi"/>
                <w:szCs w:val="18"/>
              </w:rPr>
            </w:pPr>
            <w:r w:rsidRPr="00F624E9">
              <w:rPr>
                <w:rFonts w:asciiTheme="minorHAnsi" w:hAnsiTheme="minorHAnsi"/>
                <w:szCs w:val="18"/>
              </w:rPr>
              <w:t>……………………</w:t>
            </w:r>
          </w:p>
        </w:tc>
        <w:tc>
          <w:tcPr>
            <w:tcW w:w="2040" w:type="dxa"/>
          </w:tcPr>
          <w:p w14:paraId="2DA33679" w14:textId="77777777" w:rsidR="00F624E9" w:rsidRPr="00F624E9" w:rsidRDefault="00F624E9" w:rsidP="00387B93">
            <w:pPr>
              <w:spacing w:after="0"/>
              <w:rPr>
                <w:rFonts w:asciiTheme="minorHAnsi" w:hAnsiTheme="minorHAnsi"/>
                <w:szCs w:val="18"/>
              </w:rPr>
            </w:pPr>
            <w:r w:rsidRPr="00F624E9">
              <w:rPr>
                <w:rFonts w:asciiTheme="minorHAnsi" w:hAnsiTheme="minorHAnsi"/>
                <w:szCs w:val="18"/>
              </w:rPr>
              <w:t>……………………</w:t>
            </w:r>
          </w:p>
        </w:tc>
        <w:tc>
          <w:tcPr>
            <w:tcW w:w="2040" w:type="dxa"/>
          </w:tcPr>
          <w:p w14:paraId="696D9A65" w14:textId="77777777" w:rsidR="00F624E9" w:rsidRPr="00F624E9" w:rsidRDefault="00F624E9" w:rsidP="00387B93">
            <w:pPr>
              <w:spacing w:after="0"/>
              <w:rPr>
                <w:rFonts w:asciiTheme="minorHAnsi" w:hAnsiTheme="minorHAnsi"/>
                <w:szCs w:val="18"/>
              </w:rPr>
            </w:pPr>
            <w:r w:rsidRPr="00F624E9">
              <w:rPr>
                <w:rFonts w:asciiTheme="minorHAnsi" w:hAnsiTheme="minorHAnsi"/>
                <w:szCs w:val="18"/>
              </w:rPr>
              <w:t>……………………</w:t>
            </w:r>
          </w:p>
        </w:tc>
        <w:tc>
          <w:tcPr>
            <w:tcW w:w="2040" w:type="dxa"/>
          </w:tcPr>
          <w:p w14:paraId="2CC8F7C0" w14:textId="77777777" w:rsidR="00F624E9" w:rsidRPr="00F624E9" w:rsidRDefault="00F624E9" w:rsidP="00387B93">
            <w:pPr>
              <w:spacing w:after="0"/>
              <w:rPr>
                <w:rFonts w:asciiTheme="minorHAnsi" w:hAnsiTheme="minorHAnsi"/>
                <w:szCs w:val="18"/>
              </w:rPr>
            </w:pPr>
            <w:r w:rsidRPr="00F624E9">
              <w:rPr>
                <w:rFonts w:asciiTheme="minorHAnsi" w:hAnsiTheme="minorHAnsi"/>
                <w:szCs w:val="18"/>
              </w:rPr>
              <w:t>……………………</w:t>
            </w:r>
          </w:p>
        </w:tc>
      </w:tr>
      <w:tr w:rsidR="00F624E9" w:rsidRPr="00F624E9" w14:paraId="27DC1C4F" w14:textId="77777777" w:rsidTr="00387B93">
        <w:trPr>
          <w:jc w:val="center"/>
        </w:trPr>
        <w:tc>
          <w:tcPr>
            <w:tcW w:w="2040" w:type="dxa"/>
          </w:tcPr>
          <w:p w14:paraId="72FF1E34" w14:textId="77777777" w:rsidR="00F624E9" w:rsidRPr="00F624E9" w:rsidRDefault="00F624E9" w:rsidP="00387B93">
            <w:pPr>
              <w:spacing w:after="0"/>
              <w:rPr>
                <w:rFonts w:asciiTheme="minorHAnsi" w:hAnsiTheme="minorHAnsi"/>
                <w:szCs w:val="18"/>
              </w:rPr>
            </w:pPr>
            <w:r w:rsidRPr="00F624E9">
              <w:rPr>
                <w:rFonts w:asciiTheme="minorHAnsi" w:hAnsiTheme="minorHAnsi"/>
                <w:szCs w:val="18"/>
              </w:rPr>
              <w:t>3.</w:t>
            </w:r>
          </w:p>
        </w:tc>
        <w:tc>
          <w:tcPr>
            <w:tcW w:w="2040" w:type="dxa"/>
          </w:tcPr>
          <w:p w14:paraId="4036AD32" w14:textId="77777777" w:rsidR="00F624E9" w:rsidRPr="00F624E9" w:rsidRDefault="00F624E9" w:rsidP="00387B93">
            <w:pPr>
              <w:spacing w:after="0"/>
              <w:rPr>
                <w:rFonts w:asciiTheme="minorHAnsi" w:hAnsiTheme="minorHAnsi"/>
                <w:szCs w:val="18"/>
              </w:rPr>
            </w:pPr>
            <w:r w:rsidRPr="00F624E9">
              <w:rPr>
                <w:rFonts w:asciiTheme="minorHAnsi" w:hAnsiTheme="minorHAnsi"/>
                <w:szCs w:val="18"/>
              </w:rPr>
              <w:t>……………………</w:t>
            </w:r>
          </w:p>
        </w:tc>
        <w:tc>
          <w:tcPr>
            <w:tcW w:w="2040" w:type="dxa"/>
          </w:tcPr>
          <w:p w14:paraId="0C9F3E32" w14:textId="77777777" w:rsidR="00F624E9" w:rsidRPr="00F624E9" w:rsidRDefault="00F624E9" w:rsidP="00387B93">
            <w:pPr>
              <w:spacing w:after="0"/>
              <w:rPr>
                <w:rFonts w:asciiTheme="minorHAnsi" w:hAnsiTheme="minorHAnsi"/>
                <w:szCs w:val="18"/>
              </w:rPr>
            </w:pPr>
            <w:r w:rsidRPr="00F624E9">
              <w:rPr>
                <w:rFonts w:asciiTheme="minorHAnsi" w:hAnsiTheme="minorHAnsi"/>
                <w:szCs w:val="18"/>
              </w:rPr>
              <w:t>……………………</w:t>
            </w:r>
          </w:p>
        </w:tc>
        <w:tc>
          <w:tcPr>
            <w:tcW w:w="2040" w:type="dxa"/>
          </w:tcPr>
          <w:p w14:paraId="5421AE46" w14:textId="77777777" w:rsidR="00F624E9" w:rsidRPr="00F624E9" w:rsidRDefault="00F624E9" w:rsidP="00387B93">
            <w:pPr>
              <w:spacing w:after="0"/>
              <w:rPr>
                <w:rFonts w:asciiTheme="minorHAnsi" w:hAnsiTheme="minorHAnsi"/>
                <w:szCs w:val="18"/>
              </w:rPr>
            </w:pPr>
            <w:r w:rsidRPr="00F624E9">
              <w:rPr>
                <w:rFonts w:asciiTheme="minorHAnsi" w:hAnsiTheme="minorHAnsi"/>
                <w:szCs w:val="18"/>
              </w:rPr>
              <w:t>……………………</w:t>
            </w:r>
          </w:p>
        </w:tc>
        <w:tc>
          <w:tcPr>
            <w:tcW w:w="2040" w:type="dxa"/>
          </w:tcPr>
          <w:p w14:paraId="2B27906B" w14:textId="77777777" w:rsidR="00F624E9" w:rsidRPr="00F624E9" w:rsidRDefault="00F624E9" w:rsidP="00387B93">
            <w:pPr>
              <w:spacing w:after="0"/>
              <w:rPr>
                <w:rFonts w:asciiTheme="minorHAnsi" w:hAnsiTheme="minorHAnsi"/>
                <w:szCs w:val="18"/>
              </w:rPr>
            </w:pPr>
            <w:r w:rsidRPr="00F624E9">
              <w:rPr>
                <w:rFonts w:asciiTheme="minorHAnsi" w:hAnsiTheme="minorHAnsi"/>
                <w:szCs w:val="18"/>
              </w:rPr>
              <w:t>……………………</w:t>
            </w:r>
          </w:p>
        </w:tc>
      </w:tr>
      <w:tr w:rsidR="00F624E9" w:rsidRPr="00F624E9" w14:paraId="18D96DD7" w14:textId="77777777" w:rsidTr="00387B93">
        <w:trPr>
          <w:jc w:val="center"/>
        </w:trPr>
        <w:tc>
          <w:tcPr>
            <w:tcW w:w="2040" w:type="dxa"/>
          </w:tcPr>
          <w:p w14:paraId="4236C875" w14:textId="77777777" w:rsidR="00F624E9" w:rsidRPr="00F624E9" w:rsidRDefault="00F624E9" w:rsidP="00387B93">
            <w:pPr>
              <w:spacing w:after="0"/>
              <w:rPr>
                <w:rFonts w:asciiTheme="minorHAnsi" w:hAnsiTheme="minorHAnsi"/>
                <w:szCs w:val="18"/>
              </w:rPr>
            </w:pPr>
            <w:r w:rsidRPr="00F624E9">
              <w:rPr>
                <w:rFonts w:asciiTheme="minorHAnsi" w:hAnsiTheme="minorHAnsi"/>
                <w:szCs w:val="18"/>
              </w:rPr>
              <w:t>4.</w:t>
            </w:r>
          </w:p>
        </w:tc>
        <w:tc>
          <w:tcPr>
            <w:tcW w:w="2040" w:type="dxa"/>
          </w:tcPr>
          <w:p w14:paraId="4AB50E77" w14:textId="77777777" w:rsidR="00F624E9" w:rsidRPr="00F624E9" w:rsidRDefault="00F624E9" w:rsidP="00387B93">
            <w:pPr>
              <w:spacing w:after="0"/>
              <w:rPr>
                <w:rFonts w:asciiTheme="minorHAnsi" w:hAnsiTheme="minorHAnsi"/>
                <w:szCs w:val="18"/>
              </w:rPr>
            </w:pPr>
            <w:r w:rsidRPr="00F624E9">
              <w:rPr>
                <w:rFonts w:asciiTheme="minorHAnsi" w:hAnsiTheme="minorHAnsi"/>
                <w:szCs w:val="18"/>
              </w:rPr>
              <w:t>……………………</w:t>
            </w:r>
          </w:p>
        </w:tc>
        <w:tc>
          <w:tcPr>
            <w:tcW w:w="2040" w:type="dxa"/>
          </w:tcPr>
          <w:p w14:paraId="1EF8BC88" w14:textId="77777777" w:rsidR="00F624E9" w:rsidRPr="00F624E9" w:rsidRDefault="00F624E9" w:rsidP="00387B93">
            <w:pPr>
              <w:spacing w:after="0"/>
              <w:rPr>
                <w:rFonts w:asciiTheme="minorHAnsi" w:hAnsiTheme="minorHAnsi"/>
                <w:szCs w:val="18"/>
              </w:rPr>
            </w:pPr>
            <w:r w:rsidRPr="00F624E9">
              <w:rPr>
                <w:rFonts w:asciiTheme="minorHAnsi" w:hAnsiTheme="minorHAnsi"/>
                <w:szCs w:val="18"/>
              </w:rPr>
              <w:t>……………………</w:t>
            </w:r>
          </w:p>
        </w:tc>
        <w:tc>
          <w:tcPr>
            <w:tcW w:w="2040" w:type="dxa"/>
          </w:tcPr>
          <w:p w14:paraId="476563F4" w14:textId="77777777" w:rsidR="00F624E9" w:rsidRPr="00F624E9" w:rsidRDefault="00F624E9" w:rsidP="00387B93">
            <w:pPr>
              <w:spacing w:after="0"/>
              <w:rPr>
                <w:rFonts w:asciiTheme="minorHAnsi" w:hAnsiTheme="minorHAnsi"/>
                <w:szCs w:val="18"/>
              </w:rPr>
            </w:pPr>
            <w:r w:rsidRPr="00F624E9">
              <w:rPr>
                <w:rFonts w:asciiTheme="minorHAnsi" w:hAnsiTheme="minorHAnsi"/>
                <w:szCs w:val="18"/>
              </w:rPr>
              <w:t>……………………</w:t>
            </w:r>
          </w:p>
        </w:tc>
        <w:tc>
          <w:tcPr>
            <w:tcW w:w="2040" w:type="dxa"/>
          </w:tcPr>
          <w:p w14:paraId="17B86A79" w14:textId="77777777" w:rsidR="00F624E9" w:rsidRPr="00F624E9" w:rsidRDefault="00F624E9" w:rsidP="00387B93">
            <w:pPr>
              <w:spacing w:after="0"/>
              <w:rPr>
                <w:rFonts w:asciiTheme="minorHAnsi" w:hAnsiTheme="minorHAnsi"/>
                <w:szCs w:val="18"/>
              </w:rPr>
            </w:pPr>
            <w:r w:rsidRPr="00F624E9">
              <w:rPr>
                <w:rFonts w:asciiTheme="minorHAnsi" w:hAnsiTheme="minorHAnsi"/>
                <w:szCs w:val="18"/>
              </w:rPr>
              <w:t>……………………</w:t>
            </w:r>
          </w:p>
        </w:tc>
      </w:tr>
    </w:tbl>
    <w:p w14:paraId="68578853" w14:textId="77777777" w:rsidR="00F624E9" w:rsidRPr="00F624E9" w:rsidRDefault="00F624E9" w:rsidP="00F624E9">
      <w:pPr>
        <w:rPr>
          <w:rFonts w:asciiTheme="minorHAnsi" w:hAnsiTheme="minorHAnsi"/>
          <w:szCs w:val="18"/>
        </w:rPr>
      </w:pPr>
      <w:r w:rsidRPr="00F624E9">
        <w:rPr>
          <w:rFonts w:asciiTheme="minorHAnsi" w:hAnsiTheme="minorHAnsi"/>
          <w:szCs w:val="18"/>
        </w:rPr>
        <w:t>Oświadczenie: odpady zostały zgromadzone, magazynowane i przekazane zgodnie z obowiązującymi przepisami prawa oraz wymaganiami umowy.</w:t>
      </w:r>
    </w:p>
    <w:p w14:paraId="3D595565" w14:textId="7B839F63" w:rsidR="00F624E9" w:rsidRPr="00F624E9" w:rsidRDefault="00F624E9" w:rsidP="0022021A">
      <w:pPr>
        <w:rPr>
          <w:rFonts w:asciiTheme="minorHAnsi" w:hAnsiTheme="minorHAnsi"/>
          <w:szCs w:val="18"/>
        </w:rPr>
      </w:pPr>
      <w:r w:rsidRPr="00F624E9">
        <w:rPr>
          <w:rFonts w:ascii="Segoe UI Symbol" w:hAnsi="Segoe UI Symbol" w:cs="Segoe UI Symbol"/>
          <w:szCs w:val="18"/>
        </w:rPr>
        <w:lastRenderedPageBreak/>
        <w:t>☐</w:t>
      </w:r>
      <w:r w:rsidRPr="00F624E9">
        <w:rPr>
          <w:rFonts w:asciiTheme="minorHAnsi" w:hAnsiTheme="minorHAnsi"/>
          <w:szCs w:val="18"/>
        </w:rPr>
        <w:t xml:space="preserve"> Tak        </w:t>
      </w:r>
      <w:r w:rsidRPr="00F624E9">
        <w:rPr>
          <w:rFonts w:ascii="Segoe UI Symbol" w:hAnsi="Segoe UI Symbol" w:cs="Segoe UI Symbol"/>
          <w:szCs w:val="18"/>
        </w:rPr>
        <w:t>☐</w:t>
      </w:r>
      <w:r w:rsidRPr="00F624E9">
        <w:rPr>
          <w:rFonts w:asciiTheme="minorHAnsi" w:hAnsiTheme="minorHAnsi"/>
          <w:szCs w:val="18"/>
        </w:rPr>
        <w:t xml:space="preserve"> Nie </w:t>
      </w:r>
      <w:r w:rsidRPr="00F624E9">
        <w:rPr>
          <w:rFonts w:asciiTheme="minorHAnsi" w:hAnsiTheme="minorHAnsi" w:cs="Arial"/>
          <w:szCs w:val="18"/>
        </w:rPr>
        <w:t>–</w:t>
      </w:r>
      <w:r w:rsidRPr="00F624E9">
        <w:rPr>
          <w:rFonts w:asciiTheme="minorHAnsi" w:hAnsiTheme="minorHAnsi"/>
          <w:szCs w:val="18"/>
        </w:rPr>
        <w:t xml:space="preserve"> wyja</w:t>
      </w:r>
      <w:r w:rsidRPr="00F624E9">
        <w:rPr>
          <w:rFonts w:asciiTheme="minorHAnsi" w:hAnsiTheme="minorHAnsi" w:cs="Arial"/>
          <w:szCs w:val="18"/>
        </w:rPr>
        <w:t>ś</w:t>
      </w:r>
      <w:r w:rsidRPr="00F624E9">
        <w:rPr>
          <w:rFonts w:asciiTheme="minorHAnsi" w:hAnsiTheme="minorHAnsi"/>
          <w:szCs w:val="18"/>
        </w:rPr>
        <w:t xml:space="preserve">nienie: </w:t>
      </w:r>
      <w:r w:rsidRPr="00F624E9">
        <w:rPr>
          <w:rFonts w:asciiTheme="minorHAnsi" w:hAnsiTheme="minorHAnsi" w:cs="Arial"/>
          <w:szCs w:val="18"/>
        </w:rPr>
        <w:t>…………………………………………………………………………………………………………</w:t>
      </w:r>
    </w:p>
    <w:p w14:paraId="272DE4A7" w14:textId="7277C9A9" w:rsidR="00F624E9" w:rsidRPr="0022021A" w:rsidRDefault="00F624E9" w:rsidP="0022021A">
      <w:pPr>
        <w:pStyle w:val="Akapitzlist"/>
        <w:numPr>
          <w:ilvl w:val="0"/>
          <w:numId w:val="10"/>
        </w:numPr>
        <w:ind w:left="284" w:hanging="284"/>
        <w:rPr>
          <w:rFonts w:asciiTheme="minorHAnsi" w:hAnsiTheme="minorHAnsi"/>
          <w:szCs w:val="18"/>
        </w:rPr>
      </w:pPr>
      <w:r w:rsidRPr="0022021A">
        <w:rPr>
          <w:rFonts w:asciiTheme="minorHAnsi" w:hAnsiTheme="minorHAnsi"/>
          <w:szCs w:val="18"/>
        </w:rPr>
        <w:t>Czy w okresie objętym raportem wystąpiły zdarzenia, ryzyka, nieprawidłowości lub odstępstwa mogące mieć wpływ na środowisko albo zgodność realizacji umowy z zasadą DNSH?</w:t>
      </w:r>
    </w:p>
    <w:p w14:paraId="26A99B42" w14:textId="77777777" w:rsidR="00F624E9" w:rsidRPr="00F624E9" w:rsidRDefault="00F624E9" w:rsidP="00F624E9">
      <w:pPr>
        <w:rPr>
          <w:rFonts w:asciiTheme="minorHAnsi" w:hAnsiTheme="minorHAnsi"/>
          <w:szCs w:val="18"/>
        </w:rPr>
      </w:pPr>
      <w:r w:rsidRPr="00F624E9">
        <w:rPr>
          <w:rFonts w:ascii="Segoe UI Symbol" w:hAnsi="Segoe UI Symbol" w:cs="Segoe UI Symbol"/>
          <w:szCs w:val="18"/>
        </w:rPr>
        <w:t>☐</w:t>
      </w:r>
      <w:r w:rsidRPr="00F624E9">
        <w:rPr>
          <w:rFonts w:asciiTheme="minorHAnsi" w:hAnsiTheme="minorHAnsi"/>
          <w:szCs w:val="18"/>
        </w:rPr>
        <w:t xml:space="preserve"> Nie        </w:t>
      </w:r>
      <w:r w:rsidRPr="00F624E9">
        <w:rPr>
          <w:rFonts w:ascii="Segoe UI Symbol" w:hAnsi="Segoe UI Symbol" w:cs="Segoe UI Symbol"/>
          <w:szCs w:val="18"/>
        </w:rPr>
        <w:t>☐</w:t>
      </w:r>
      <w:r w:rsidRPr="00F624E9">
        <w:rPr>
          <w:rFonts w:asciiTheme="minorHAnsi" w:hAnsiTheme="minorHAnsi"/>
          <w:szCs w:val="18"/>
        </w:rPr>
        <w:t xml:space="preserve"> Tak </w:t>
      </w:r>
      <w:r w:rsidRPr="00F624E9">
        <w:rPr>
          <w:rFonts w:asciiTheme="minorHAnsi" w:hAnsiTheme="minorHAnsi" w:cs="Arial"/>
          <w:szCs w:val="18"/>
        </w:rPr>
        <w:t>–</w:t>
      </w:r>
      <w:r w:rsidRPr="00F624E9">
        <w:rPr>
          <w:rFonts w:asciiTheme="minorHAnsi" w:hAnsiTheme="minorHAnsi"/>
          <w:szCs w:val="18"/>
        </w:rPr>
        <w:t xml:space="preserve"> opis:</w:t>
      </w:r>
    </w:p>
    <w:p w14:paraId="53B5FC7B" w14:textId="77777777" w:rsidR="00F624E9" w:rsidRPr="00F624E9" w:rsidRDefault="00F624E9" w:rsidP="00F624E9">
      <w:pPr>
        <w:rPr>
          <w:rFonts w:asciiTheme="minorHAnsi" w:hAnsiTheme="minorHAnsi"/>
          <w:szCs w:val="18"/>
        </w:rPr>
      </w:pPr>
      <w:r w:rsidRPr="00F624E9">
        <w:rPr>
          <w:rFonts w:asciiTheme="minorHAnsi" w:hAnsiTheme="minorHAnsi"/>
          <w:szCs w:val="18"/>
        </w:rPr>
        <w:t>………………………………………………………………………………………………………………………………………………………………</w:t>
      </w:r>
    </w:p>
    <w:p w14:paraId="07A3DBCB" w14:textId="77777777" w:rsidR="00F624E9" w:rsidRPr="00F624E9" w:rsidRDefault="00F624E9" w:rsidP="00F624E9">
      <w:pPr>
        <w:rPr>
          <w:rFonts w:asciiTheme="minorHAnsi" w:hAnsiTheme="minorHAnsi"/>
          <w:szCs w:val="18"/>
        </w:rPr>
      </w:pPr>
      <w:r w:rsidRPr="00F624E9">
        <w:rPr>
          <w:rFonts w:asciiTheme="minorHAnsi" w:hAnsiTheme="minorHAnsi"/>
          <w:szCs w:val="18"/>
        </w:rPr>
        <w:t>………………………………………………………………………………………………………………………………………………………………</w:t>
      </w:r>
    </w:p>
    <w:p w14:paraId="3433BDCF" w14:textId="6D2FF611" w:rsidR="00F624E9" w:rsidRPr="00F624E9" w:rsidRDefault="00F624E9" w:rsidP="00F624E9">
      <w:pPr>
        <w:rPr>
          <w:rFonts w:asciiTheme="minorHAnsi" w:hAnsiTheme="minorHAnsi"/>
          <w:szCs w:val="18"/>
        </w:rPr>
      </w:pPr>
      <w:r w:rsidRPr="00F624E9">
        <w:rPr>
          <w:rFonts w:asciiTheme="minorHAnsi" w:hAnsiTheme="minorHAnsi"/>
          <w:szCs w:val="18"/>
        </w:rPr>
        <w:t>Czy podjęto działania naprawcze lub zapobiegawcze?</w:t>
      </w:r>
    </w:p>
    <w:p w14:paraId="4005777B" w14:textId="77777777" w:rsidR="00F624E9" w:rsidRPr="00F624E9" w:rsidRDefault="00F624E9" w:rsidP="00F624E9">
      <w:pPr>
        <w:rPr>
          <w:rFonts w:asciiTheme="minorHAnsi" w:hAnsiTheme="minorHAnsi"/>
          <w:szCs w:val="18"/>
        </w:rPr>
      </w:pPr>
      <w:r w:rsidRPr="00F624E9">
        <w:rPr>
          <w:rFonts w:ascii="Segoe UI Symbol" w:hAnsi="Segoe UI Symbol" w:cs="Segoe UI Symbol"/>
          <w:szCs w:val="18"/>
        </w:rPr>
        <w:t>☐</w:t>
      </w:r>
      <w:r w:rsidRPr="00F624E9">
        <w:rPr>
          <w:rFonts w:asciiTheme="minorHAnsi" w:hAnsiTheme="minorHAnsi"/>
          <w:szCs w:val="18"/>
        </w:rPr>
        <w:t xml:space="preserve"> Nie dotyczy        </w:t>
      </w:r>
      <w:r w:rsidRPr="00F624E9">
        <w:rPr>
          <w:rFonts w:ascii="Segoe UI Symbol" w:hAnsi="Segoe UI Symbol" w:cs="Segoe UI Symbol"/>
          <w:szCs w:val="18"/>
        </w:rPr>
        <w:t>☐</w:t>
      </w:r>
      <w:r w:rsidRPr="00F624E9">
        <w:rPr>
          <w:rFonts w:asciiTheme="minorHAnsi" w:hAnsiTheme="minorHAnsi"/>
          <w:szCs w:val="18"/>
        </w:rPr>
        <w:t xml:space="preserve"> Tak </w:t>
      </w:r>
      <w:r w:rsidRPr="00F624E9">
        <w:rPr>
          <w:rFonts w:asciiTheme="minorHAnsi" w:hAnsiTheme="minorHAnsi" w:cs="Arial"/>
          <w:szCs w:val="18"/>
        </w:rPr>
        <w:t>–</w:t>
      </w:r>
      <w:r w:rsidRPr="00F624E9">
        <w:rPr>
          <w:rFonts w:asciiTheme="minorHAnsi" w:hAnsiTheme="minorHAnsi"/>
          <w:szCs w:val="18"/>
        </w:rPr>
        <w:t xml:space="preserve"> opis:</w:t>
      </w:r>
    </w:p>
    <w:p w14:paraId="2CC575E3" w14:textId="77777777" w:rsidR="00F624E9" w:rsidRPr="00F624E9" w:rsidRDefault="00F624E9" w:rsidP="00F624E9">
      <w:pPr>
        <w:rPr>
          <w:rFonts w:asciiTheme="minorHAnsi" w:hAnsiTheme="minorHAnsi"/>
          <w:szCs w:val="18"/>
        </w:rPr>
      </w:pPr>
      <w:r w:rsidRPr="00F624E9">
        <w:rPr>
          <w:rFonts w:asciiTheme="minorHAnsi" w:hAnsiTheme="minorHAnsi"/>
          <w:szCs w:val="18"/>
        </w:rPr>
        <w:t>………………………………………………………………………………………………………………………………………………………………</w:t>
      </w:r>
    </w:p>
    <w:p w14:paraId="2E4854E4" w14:textId="77777777" w:rsidR="00F624E9" w:rsidRPr="00F624E9" w:rsidRDefault="00F624E9" w:rsidP="00F624E9">
      <w:pPr>
        <w:rPr>
          <w:rFonts w:asciiTheme="minorHAnsi" w:hAnsiTheme="minorHAnsi"/>
          <w:szCs w:val="18"/>
        </w:rPr>
      </w:pPr>
      <w:r w:rsidRPr="00F624E9">
        <w:rPr>
          <w:rFonts w:asciiTheme="minorHAnsi" w:hAnsiTheme="minorHAnsi"/>
          <w:szCs w:val="18"/>
        </w:rPr>
        <w:t>………………………………………………………………………………………………………………………………………………………………</w:t>
      </w:r>
    </w:p>
    <w:p w14:paraId="5BFA7850" w14:textId="547BF93D" w:rsidR="00F624E9" w:rsidRPr="0022021A" w:rsidRDefault="00F624E9" w:rsidP="0022021A">
      <w:pPr>
        <w:pStyle w:val="Akapitzlist"/>
        <w:numPr>
          <w:ilvl w:val="0"/>
          <w:numId w:val="10"/>
        </w:numPr>
        <w:ind w:left="284" w:hanging="284"/>
        <w:rPr>
          <w:rFonts w:asciiTheme="minorHAnsi" w:hAnsiTheme="minorHAnsi"/>
          <w:szCs w:val="18"/>
        </w:rPr>
      </w:pPr>
      <w:r w:rsidRPr="0022021A">
        <w:rPr>
          <w:rFonts w:asciiTheme="minorHAnsi" w:hAnsiTheme="minorHAnsi"/>
          <w:szCs w:val="18"/>
        </w:rPr>
        <w:t>Czy w okresie objętym raportem Wykonawca zastosował rozwiązania zamienne dotyczące materiałów, urządzeń, technologii lub sposobu wykonania robót?</w:t>
      </w:r>
    </w:p>
    <w:p w14:paraId="32E67BF1" w14:textId="77777777" w:rsidR="00F624E9" w:rsidRPr="00F624E9" w:rsidRDefault="00F624E9" w:rsidP="00F624E9">
      <w:pPr>
        <w:rPr>
          <w:rFonts w:asciiTheme="minorHAnsi" w:hAnsiTheme="minorHAnsi"/>
          <w:szCs w:val="18"/>
        </w:rPr>
      </w:pPr>
      <w:r w:rsidRPr="00F624E9">
        <w:rPr>
          <w:rFonts w:ascii="Segoe UI Symbol" w:hAnsi="Segoe UI Symbol" w:cs="Segoe UI Symbol"/>
          <w:szCs w:val="18"/>
        </w:rPr>
        <w:t>☐</w:t>
      </w:r>
      <w:r w:rsidRPr="00F624E9">
        <w:rPr>
          <w:rFonts w:asciiTheme="minorHAnsi" w:hAnsiTheme="minorHAnsi"/>
          <w:szCs w:val="18"/>
        </w:rPr>
        <w:t xml:space="preserve"> Nie        </w:t>
      </w:r>
      <w:r w:rsidRPr="00F624E9">
        <w:rPr>
          <w:rFonts w:ascii="Segoe UI Symbol" w:hAnsi="Segoe UI Symbol" w:cs="Segoe UI Symbol"/>
          <w:szCs w:val="18"/>
        </w:rPr>
        <w:t>☐</w:t>
      </w:r>
      <w:r w:rsidRPr="00F624E9">
        <w:rPr>
          <w:rFonts w:asciiTheme="minorHAnsi" w:hAnsiTheme="minorHAnsi"/>
          <w:szCs w:val="18"/>
        </w:rPr>
        <w:t xml:space="preserve"> Tak </w:t>
      </w:r>
      <w:r w:rsidRPr="00F624E9">
        <w:rPr>
          <w:rFonts w:asciiTheme="minorHAnsi" w:hAnsiTheme="minorHAnsi" w:cs="Arial"/>
          <w:szCs w:val="18"/>
        </w:rPr>
        <w:t>–</w:t>
      </w:r>
      <w:r w:rsidRPr="00F624E9">
        <w:rPr>
          <w:rFonts w:asciiTheme="minorHAnsi" w:hAnsiTheme="minorHAnsi"/>
          <w:szCs w:val="18"/>
        </w:rPr>
        <w:t xml:space="preserve"> wskaza</w:t>
      </w:r>
      <w:r w:rsidRPr="00F624E9">
        <w:rPr>
          <w:rFonts w:asciiTheme="minorHAnsi" w:hAnsiTheme="minorHAnsi" w:cs="Arial"/>
          <w:szCs w:val="18"/>
        </w:rPr>
        <w:t>ć</w:t>
      </w:r>
      <w:r w:rsidRPr="00F624E9">
        <w:rPr>
          <w:rFonts w:asciiTheme="minorHAnsi" w:hAnsiTheme="minorHAnsi"/>
          <w:szCs w:val="18"/>
        </w:rPr>
        <w:t xml:space="preserve"> zakres i podstaw</w:t>
      </w:r>
      <w:r w:rsidRPr="00F624E9">
        <w:rPr>
          <w:rFonts w:asciiTheme="minorHAnsi" w:hAnsiTheme="minorHAnsi" w:cs="Arial"/>
          <w:szCs w:val="18"/>
        </w:rPr>
        <w:t>ę</w:t>
      </w:r>
      <w:r w:rsidRPr="00F624E9">
        <w:rPr>
          <w:rFonts w:asciiTheme="minorHAnsi" w:hAnsiTheme="minorHAnsi"/>
          <w:szCs w:val="18"/>
        </w:rPr>
        <w:t xml:space="preserve"> akceptacji Zamawiaj</w:t>
      </w:r>
      <w:r w:rsidRPr="00F624E9">
        <w:rPr>
          <w:rFonts w:asciiTheme="minorHAnsi" w:hAnsiTheme="minorHAnsi" w:cs="Arial"/>
          <w:szCs w:val="18"/>
        </w:rPr>
        <w:t>ą</w:t>
      </w:r>
      <w:r w:rsidRPr="00F624E9">
        <w:rPr>
          <w:rFonts w:asciiTheme="minorHAnsi" w:hAnsiTheme="minorHAnsi"/>
          <w:szCs w:val="18"/>
        </w:rPr>
        <w:t>cego:</w:t>
      </w:r>
    </w:p>
    <w:p w14:paraId="4F2D8F16" w14:textId="77777777" w:rsidR="00F624E9" w:rsidRPr="00F624E9" w:rsidRDefault="00F624E9" w:rsidP="00F624E9">
      <w:pPr>
        <w:rPr>
          <w:rFonts w:asciiTheme="minorHAnsi" w:hAnsiTheme="minorHAnsi"/>
          <w:szCs w:val="18"/>
        </w:rPr>
      </w:pPr>
      <w:r w:rsidRPr="00F624E9">
        <w:rPr>
          <w:rFonts w:asciiTheme="minorHAnsi" w:hAnsiTheme="minorHAnsi"/>
          <w:szCs w:val="18"/>
        </w:rPr>
        <w:t>………………………………………………………………………………………………………………………………………………………………</w:t>
      </w:r>
    </w:p>
    <w:p w14:paraId="21D72439" w14:textId="77777777" w:rsidR="00F624E9" w:rsidRPr="00F624E9" w:rsidRDefault="00F624E9" w:rsidP="00F624E9">
      <w:pPr>
        <w:rPr>
          <w:rFonts w:asciiTheme="minorHAnsi" w:hAnsiTheme="minorHAnsi"/>
          <w:szCs w:val="18"/>
        </w:rPr>
      </w:pPr>
      <w:r w:rsidRPr="00F624E9">
        <w:rPr>
          <w:rFonts w:asciiTheme="minorHAnsi" w:hAnsiTheme="minorHAnsi"/>
          <w:szCs w:val="18"/>
        </w:rPr>
        <w:t>………………………………………………………………………………………………………………………………………………………………</w:t>
      </w:r>
    </w:p>
    <w:p w14:paraId="55956164" w14:textId="77777777" w:rsidR="00F624E9" w:rsidRPr="00F624E9" w:rsidRDefault="00F624E9" w:rsidP="00F624E9">
      <w:pPr>
        <w:rPr>
          <w:rFonts w:asciiTheme="minorHAnsi" w:hAnsiTheme="minorHAnsi"/>
          <w:szCs w:val="18"/>
        </w:rPr>
      </w:pPr>
      <w:r w:rsidRPr="00F624E9">
        <w:rPr>
          <w:rFonts w:asciiTheme="minorHAnsi" w:hAnsiTheme="minorHAnsi"/>
          <w:szCs w:val="18"/>
        </w:rPr>
        <w:t>Oświadczenie: zastosowane rozwiązania zamienne, jeżeli wystąpiły, nie pogorszyły zgodności inwestycji z zasadą DNSH, w szczególności nie zwiększyły energochłonności, emisyjności, ilości odpadów, zużycia wody lub materiałów ani ryzyka zanieczyszczenia środowiska.</w:t>
      </w:r>
    </w:p>
    <w:p w14:paraId="70590656" w14:textId="77777777" w:rsidR="0022021A" w:rsidRDefault="00F624E9" w:rsidP="0022021A">
      <w:pPr>
        <w:rPr>
          <w:rFonts w:asciiTheme="minorHAnsi" w:hAnsiTheme="minorHAnsi" w:cs="Arial"/>
          <w:szCs w:val="18"/>
        </w:rPr>
      </w:pPr>
      <w:r w:rsidRPr="00F624E9">
        <w:rPr>
          <w:rFonts w:ascii="Segoe UI Symbol" w:hAnsi="Segoe UI Symbol" w:cs="Segoe UI Symbol"/>
          <w:szCs w:val="18"/>
        </w:rPr>
        <w:t>☐</w:t>
      </w:r>
      <w:r w:rsidRPr="00F624E9">
        <w:rPr>
          <w:rFonts w:asciiTheme="minorHAnsi" w:hAnsiTheme="minorHAnsi"/>
          <w:szCs w:val="18"/>
        </w:rPr>
        <w:t xml:space="preserve"> Tak        </w:t>
      </w:r>
      <w:r w:rsidRPr="00F624E9">
        <w:rPr>
          <w:rFonts w:ascii="Segoe UI Symbol" w:hAnsi="Segoe UI Symbol" w:cs="Segoe UI Symbol"/>
          <w:szCs w:val="18"/>
        </w:rPr>
        <w:t>☐</w:t>
      </w:r>
      <w:r w:rsidRPr="00F624E9">
        <w:rPr>
          <w:rFonts w:asciiTheme="minorHAnsi" w:hAnsiTheme="minorHAnsi"/>
          <w:szCs w:val="18"/>
        </w:rPr>
        <w:t xml:space="preserve"> Nie dotyczy        </w:t>
      </w:r>
      <w:r w:rsidRPr="00F624E9">
        <w:rPr>
          <w:rFonts w:ascii="Segoe UI Symbol" w:hAnsi="Segoe UI Symbol" w:cs="Segoe UI Symbol"/>
          <w:szCs w:val="18"/>
        </w:rPr>
        <w:t>☐</w:t>
      </w:r>
      <w:r w:rsidRPr="00F624E9">
        <w:rPr>
          <w:rFonts w:asciiTheme="minorHAnsi" w:hAnsiTheme="minorHAnsi"/>
          <w:szCs w:val="18"/>
        </w:rPr>
        <w:t xml:space="preserve"> Nie </w:t>
      </w:r>
      <w:r w:rsidRPr="00F624E9">
        <w:rPr>
          <w:rFonts w:asciiTheme="minorHAnsi" w:hAnsiTheme="minorHAnsi" w:cs="Arial"/>
          <w:szCs w:val="18"/>
        </w:rPr>
        <w:t>–</w:t>
      </w:r>
      <w:r w:rsidRPr="00F624E9">
        <w:rPr>
          <w:rFonts w:asciiTheme="minorHAnsi" w:hAnsiTheme="minorHAnsi"/>
          <w:szCs w:val="18"/>
        </w:rPr>
        <w:t xml:space="preserve"> wyja</w:t>
      </w:r>
      <w:r w:rsidRPr="00F624E9">
        <w:rPr>
          <w:rFonts w:asciiTheme="minorHAnsi" w:hAnsiTheme="minorHAnsi" w:cs="Arial"/>
          <w:szCs w:val="18"/>
        </w:rPr>
        <w:t>ś</w:t>
      </w:r>
      <w:r w:rsidRPr="00F624E9">
        <w:rPr>
          <w:rFonts w:asciiTheme="minorHAnsi" w:hAnsiTheme="minorHAnsi"/>
          <w:szCs w:val="18"/>
        </w:rPr>
        <w:t xml:space="preserve">nienie: </w:t>
      </w:r>
      <w:r w:rsidRPr="00F624E9">
        <w:rPr>
          <w:rFonts w:asciiTheme="minorHAnsi" w:hAnsiTheme="minorHAnsi" w:cs="Arial"/>
          <w:szCs w:val="18"/>
        </w:rPr>
        <w:t>…………………………………………………………………………</w:t>
      </w:r>
    </w:p>
    <w:p w14:paraId="31F0322A" w14:textId="77777777" w:rsidR="0022021A" w:rsidRDefault="0022021A" w:rsidP="0022021A">
      <w:pPr>
        <w:rPr>
          <w:rFonts w:asciiTheme="minorHAnsi" w:hAnsiTheme="minorHAnsi" w:cs="Arial"/>
          <w:szCs w:val="18"/>
        </w:rPr>
      </w:pPr>
    </w:p>
    <w:p w14:paraId="73A5BE94" w14:textId="212E9187" w:rsidR="00F624E9" w:rsidRPr="0022021A" w:rsidRDefault="00F624E9" w:rsidP="0022021A">
      <w:pPr>
        <w:rPr>
          <w:rFonts w:asciiTheme="minorHAnsi" w:hAnsiTheme="minorHAnsi"/>
          <w:b/>
          <w:bCs/>
          <w:szCs w:val="18"/>
        </w:rPr>
      </w:pPr>
      <w:r w:rsidRPr="0022021A">
        <w:rPr>
          <w:rFonts w:asciiTheme="minorHAnsi" w:hAnsiTheme="minorHAnsi"/>
          <w:b/>
          <w:bCs/>
          <w:szCs w:val="18"/>
        </w:rPr>
        <w:t>Dokumenty załączone do raportu</w:t>
      </w:r>
      <w:r w:rsidR="0022021A" w:rsidRPr="0022021A">
        <w:t xml:space="preserve"> </w:t>
      </w:r>
      <w:r w:rsidR="0022021A" w:rsidRPr="0022021A">
        <w:rPr>
          <w:rFonts w:asciiTheme="minorHAnsi" w:hAnsiTheme="minorHAnsi"/>
          <w:b/>
          <w:bCs/>
          <w:szCs w:val="18"/>
        </w:rPr>
        <w:t>potwierdzające realizację wymogów DNSH:</w:t>
      </w:r>
    </w:p>
    <w:p w14:paraId="388D27AE" w14:textId="77777777" w:rsidR="00F624E9" w:rsidRPr="00F624E9" w:rsidRDefault="00F624E9" w:rsidP="00F624E9">
      <w:pPr>
        <w:rPr>
          <w:rFonts w:asciiTheme="minorHAnsi" w:hAnsiTheme="minorHAnsi"/>
          <w:szCs w:val="18"/>
        </w:rPr>
      </w:pPr>
      <w:r w:rsidRPr="00F624E9">
        <w:rPr>
          <w:rFonts w:ascii="Segoe UI Symbol" w:hAnsi="Segoe UI Symbol" w:cs="Segoe UI Symbol"/>
          <w:szCs w:val="18"/>
        </w:rPr>
        <w:t>☐</w:t>
      </w:r>
      <w:r w:rsidRPr="00F624E9">
        <w:rPr>
          <w:rFonts w:asciiTheme="minorHAnsi" w:hAnsiTheme="minorHAnsi"/>
          <w:szCs w:val="18"/>
        </w:rPr>
        <w:t xml:space="preserve"> dokumenty potwierdzające prawidłowe zagospodarowanie odpadów</w:t>
      </w:r>
    </w:p>
    <w:p w14:paraId="1A38180D" w14:textId="77777777" w:rsidR="00F624E9" w:rsidRPr="00F624E9" w:rsidRDefault="00F624E9" w:rsidP="00F624E9">
      <w:pPr>
        <w:rPr>
          <w:rFonts w:asciiTheme="minorHAnsi" w:hAnsiTheme="minorHAnsi"/>
          <w:szCs w:val="18"/>
        </w:rPr>
      </w:pPr>
      <w:r w:rsidRPr="00F624E9">
        <w:rPr>
          <w:rFonts w:ascii="Segoe UI Symbol" w:hAnsi="Segoe UI Symbol" w:cs="Segoe UI Symbol"/>
          <w:szCs w:val="18"/>
        </w:rPr>
        <w:t>☐</w:t>
      </w:r>
      <w:r w:rsidRPr="00F624E9">
        <w:rPr>
          <w:rFonts w:asciiTheme="minorHAnsi" w:hAnsiTheme="minorHAnsi"/>
          <w:szCs w:val="18"/>
        </w:rPr>
        <w:t xml:space="preserve"> karty techniczne materiałów lub urządzeń</w:t>
      </w:r>
    </w:p>
    <w:p w14:paraId="74FF7C64" w14:textId="77777777" w:rsidR="00F624E9" w:rsidRPr="00F624E9" w:rsidRDefault="00F624E9" w:rsidP="00F624E9">
      <w:pPr>
        <w:rPr>
          <w:rFonts w:asciiTheme="minorHAnsi" w:hAnsiTheme="minorHAnsi"/>
          <w:szCs w:val="18"/>
        </w:rPr>
      </w:pPr>
      <w:r w:rsidRPr="00F624E9">
        <w:rPr>
          <w:rFonts w:ascii="Segoe UI Symbol" w:hAnsi="Segoe UI Symbol" w:cs="Segoe UI Symbol"/>
          <w:szCs w:val="18"/>
        </w:rPr>
        <w:t>☐</w:t>
      </w:r>
      <w:r w:rsidRPr="00F624E9">
        <w:rPr>
          <w:rFonts w:asciiTheme="minorHAnsi" w:hAnsiTheme="minorHAnsi"/>
          <w:szCs w:val="18"/>
        </w:rPr>
        <w:t xml:space="preserve"> deklaracje właściwości użytkowych</w:t>
      </w:r>
    </w:p>
    <w:p w14:paraId="08540816" w14:textId="77777777" w:rsidR="00F624E9" w:rsidRPr="00F624E9" w:rsidRDefault="00F624E9" w:rsidP="00F624E9">
      <w:pPr>
        <w:rPr>
          <w:rFonts w:asciiTheme="minorHAnsi" w:hAnsiTheme="minorHAnsi"/>
          <w:szCs w:val="18"/>
        </w:rPr>
      </w:pPr>
      <w:r w:rsidRPr="00F624E9">
        <w:rPr>
          <w:rFonts w:ascii="Segoe UI Symbol" w:hAnsi="Segoe UI Symbol" w:cs="Segoe UI Symbol"/>
          <w:szCs w:val="18"/>
        </w:rPr>
        <w:t>☐</w:t>
      </w:r>
      <w:r w:rsidRPr="00F624E9">
        <w:rPr>
          <w:rFonts w:asciiTheme="minorHAnsi" w:hAnsiTheme="minorHAnsi"/>
          <w:szCs w:val="18"/>
        </w:rPr>
        <w:t xml:space="preserve"> certyfikaty, atesty, aprobaty lub inne dokumenty dopuszczające do stosowania</w:t>
      </w:r>
    </w:p>
    <w:p w14:paraId="1AC6DBEE" w14:textId="77777777" w:rsidR="00F624E9" w:rsidRPr="00F624E9" w:rsidRDefault="00F624E9" w:rsidP="00F624E9">
      <w:pPr>
        <w:rPr>
          <w:rFonts w:asciiTheme="minorHAnsi" w:hAnsiTheme="minorHAnsi"/>
          <w:szCs w:val="18"/>
        </w:rPr>
      </w:pPr>
      <w:r w:rsidRPr="00F624E9">
        <w:rPr>
          <w:rFonts w:ascii="Segoe UI Symbol" w:hAnsi="Segoe UI Symbol" w:cs="Segoe UI Symbol"/>
          <w:szCs w:val="18"/>
        </w:rPr>
        <w:t>☐</w:t>
      </w:r>
      <w:r w:rsidRPr="00F624E9">
        <w:rPr>
          <w:rFonts w:asciiTheme="minorHAnsi" w:hAnsiTheme="minorHAnsi"/>
          <w:szCs w:val="18"/>
        </w:rPr>
        <w:t xml:space="preserve"> dokumentacja fotograficzna</w:t>
      </w:r>
    </w:p>
    <w:p w14:paraId="59F00C2E" w14:textId="77777777" w:rsidR="00F624E9" w:rsidRPr="00F624E9" w:rsidRDefault="00F624E9" w:rsidP="00F624E9">
      <w:pPr>
        <w:rPr>
          <w:rFonts w:asciiTheme="minorHAnsi" w:hAnsiTheme="minorHAnsi"/>
          <w:szCs w:val="18"/>
        </w:rPr>
      </w:pPr>
      <w:r w:rsidRPr="00F624E9">
        <w:rPr>
          <w:rFonts w:ascii="Segoe UI Symbol" w:hAnsi="Segoe UI Symbol" w:cs="Segoe UI Symbol"/>
          <w:szCs w:val="18"/>
        </w:rPr>
        <w:t>☐</w:t>
      </w:r>
      <w:r w:rsidRPr="00F624E9">
        <w:rPr>
          <w:rFonts w:asciiTheme="minorHAnsi" w:hAnsiTheme="minorHAnsi"/>
          <w:szCs w:val="18"/>
        </w:rPr>
        <w:t xml:space="preserve"> zatwierdzenia materiałów lub urządzeń przez Inspektora Nadzoru</w:t>
      </w:r>
    </w:p>
    <w:p w14:paraId="69102EEE" w14:textId="77777777" w:rsidR="00F624E9" w:rsidRPr="00F624E9" w:rsidRDefault="00F624E9" w:rsidP="00F624E9">
      <w:pPr>
        <w:rPr>
          <w:rFonts w:asciiTheme="minorHAnsi" w:hAnsiTheme="minorHAnsi"/>
          <w:szCs w:val="18"/>
        </w:rPr>
      </w:pPr>
      <w:r w:rsidRPr="00F624E9">
        <w:rPr>
          <w:rFonts w:ascii="Segoe UI Symbol" w:hAnsi="Segoe UI Symbol" w:cs="Segoe UI Symbol"/>
          <w:szCs w:val="18"/>
        </w:rPr>
        <w:t>☐</w:t>
      </w:r>
      <w:r w:rsidRPr="00F624E9">
        <w:rPr>
          <w:rFonts w:asciiTheme="minorHAnsi" w:hAnsiTheme="minorHAnsi"/>
          <w:szCs w:val="18"/>
        </w:rPr>
        <w:t xml:space="preserve"> akceptacja Zamawiającego dla rozwiązań zamiennych</w:t>
      </w:r>
    </w:p>
    <w:p w14:paraId="2CE541B8" w14:textId="77777777" w:rsidR="00F624E9" w:rsidRPr="00F624E9" w:rsidRDefault="00F624E9" w:rsidP="00F624E9">
      <w:pPr>
        <w:rPr>
          <w:rFonts w:asciiTheme="minorHAnsi" w:hAnsiTheme="minorHAnsi"/>
          <w:szCs w:val="18"/>
        </w:rPr>
      </w:pPr>
      <w:r w:rsidRPr="00F624E9">
        <w:rPr>
          <w:rFonts w:ascii="Segoe UI Symbol" w:hAnsi="Segoe UI Symbol" w:cs="Segoe UI Symbol"/>
          <w:szCs w:val="18"/>
        </w:rPr>
        <w:t>☐</w:t>
      </w:r>
      <w:r w:rsidRPr="00F624E9">
        <w:rPr>
          <w:rFonts w:asciiTheme="minorHAnsi" w:hAnsiTheme="minorHAnsi"/>
          <w:szCs w:val="18"/>
        </w:rPr>
        <w:t xml:space="preserve"> inne: …………………………………………………………………………………………………………</w:t>
      </w:r>
    </w:p>
    <w:p w14:paraId="7B12E06D" w14:textId="77777777" w:rsidR="0022021A" w:rsidRDefault="0022021A" w:rsidP="00F624E9">
      <w:pPr>
        <w:rPr>
          <w:rFonts w:asciiTheme="minorHAnsi" w:hAnsiTheme="minorHAnsi"/>
          <w:szCs w:val="18"/>
        </w:rPr>
      </w:pPr>
    </w:p>
    <w:p w14:paraId="77881F81" w14:textId="1291B67F" w:rsidR="00F624E9" w:rsidRPr="00F624E9" w:rsidRDefault="00F624E9" w:rsidP="0022021A">
      <w:pPr>
        <w:jc w:val="both"/>
        <w:rPr>
          <w:rFonts w:asciiTheme="minorHAnsi" w:hAnsiTheme="minorHAnsi"/>
          <w:szCs w:val="18"/>
        </w:rPr>
      </w:pPr>
      <w:r w:rsidRPr="00F624E9">
        <w:rPr>
          <w:rFonts w:asciiTheme="minorHAnsi" w:hAnsiTheme="minorHAnsi"/>
          <w:szCs w:val="18"/>
        </w:rPr>
        <w:lastRenderedPageBreak/>
        <w:t>Wykonawca oświadcza, że informacje zawarte w niniejszym raporcie są zgodne ze stanem faktycznym, a roboty, dostawy lub usługi objęte raportem zostały zrealizowane zgodnie z zasadą DNSH, postanowieniami SWZ, umową, dokumentacją projektową oraz obowiązującymi przepisami prawa.</w:t>
      </w:r>
    </w:p>
    <w:p w14:paraId="6EE13CAB" w14:textId="5C1885FD" w:rsidR="00980B01" w:rsidRPr="00F624E9" w:rsidRDefault="00F624E9" w:rsidP="0022021A">
      <w:pPr>
        <w:jc w:val="both"/>
        <w:rPr>
          <w:rFonts w:asciiTheme="minorHAnsi" w:hAnsiTheme="minorHAnsi"/>
          <w:szCs w:val="18"/>
        </w:rPr>
      </w:pPr>
      <w:r w:rsidRPr="00F624E9">
        <w:rPr>
          <w:rFonts w:asciiTheme="minorHAnsi" w:hAnsiTheme="minorHAnsi"/>
          <w:szCs w:val="18"/>
        </w:rPr>
        <w:t>Wykonawca oświadcza również, że zapewnił przestrzeganie wymagań DNSH przez podwykonawców, dalszych podwykonawców, dostawców oraz osoby, którymi posługiwał się przy wykonywaniu umowy.</w:t>
      </w:r>
    </w:p>
    <w:tbl>
      <w:tblPr>
        <w:tblW w:w="0" w:type="auto"/>
        <w:jc w:val="center"/>
        <w:tblBorders>
          <w:top w:val="single" w:sz="6" w:space="0" w:color="A6A6A6"/>
          <w:left w:val="single" w:sz="6" w:space="0" w:color="A6A6A6"/>
          <w:bottom w:val="single" w:sz="6" w:space="0" w:color="A6A6A6"/>
          <w:right w:val="single" w:sz="6" w:space="0" w:color="A6A6A6"/>
          <w:insideH w:val="single" w:sz="6" w:space="0" w:color="A6A6A6"/>
          <w:insideV w:val="single" w:sz="6" w:space="0" w:color="A6A6A6"/>
        </w:tblBorders>
        <w:tblLook w:val="04A0" w:firstRow="1" w:lastRow="0" w:firstColumn="1" w:lastColumn="0" w:noHBand="0" w:noVBand="1"/>
      </w:tblPr>
      <w:tblGrid>
        <w:gridCol w:w="3475"/>
        <w:gridCol w:w="3475"/>
        <w:gridCol w:w="3475"/>
      </w:tblGrid>
      <w:tr w:rsidR="00980B01" w:rsidRPr="00F624E9" w14:paraId="34411496" w14:textId="77777777" w:rsidTr="003C0FEE">
        <w:trPr>
          <w:jc w:val="center"/>
        </w:trPr>
        <w:tc>
          <w:tcPr>
            <w:tcW w:w="3005" w:type="dxa"/>
            <w:vAlign w:val="center"/>
          </w:tcPr>
          <w:p w14:paraId="51E15E16" w14:textId="77777777" w:rsidR="00980B01" w:rsidRPr="00F624E9" w:rsidRDefault="00C40FE9">
            <w:pPr>
              <w:rPr>
                <w:rFonts w:asciiTheme="minorHAnsi" w:hAnsiTheme="minorHAnsi"/>
                <w:szCs w:val="18"/>
              </w:rPr>
            </w:pPr>
            <w:r w:rsidRPr="00F624E9">
              <w:rPr>
                <w:rFonts w:asciiTheme="minorHAnsi" w:hAnsiTheme="minorHAnsi"/>
                <w:szCs w:val="18"/>
              </w:rPr>
              <w:t>Miejscowość i data</w:t>
            </w:r>
          </w:p>
        </w:tc>
        <w:tc>
          <w:tcPr>
            <w:tcW w:w="3005" w:type="dxa"/>
            <w:vAlign w:val="center"/>
          </w:tcPr>
          <w:p w14:paraId="4DE35678" w14:textId="77777777" w:rsidR="00980B01" w:rsidRPr="00F624E9" w:rsidRDefault="00C40FE9">
            <w:pPr>
              <w:rPr>
                <w:rFonts w:asciiTheme="minorHAnsi" w:hAnsiTheme="minorHAnsi"/>
                <w:szCs w:val="18"/>
              </w:rPr>
            </w:pPr>
            <w:r w:rsidRPr="00F624E9">
              <w:rPr>
                <w:rFonts w:asciiTheme="minorHAnsi" w:hAnsiTheme="minorHAnsi"/>
                <w:szCs w:val="18"/>
              </w:rPr>
              <w:t>Imię i nazwisko osoby upoważnionej</w:t>
            </w:r>
          </w:p>
        </w:tc>
        <w:tc>
          <w:tcPr>
            <w:tcW w:w="3005" w:type="dxa"/>
            <w:vAlign w:val="center"/>
          </w:tcPr>
          <w:p w14:paraId="257929B0" w14:textId="77777777" w:rsidR="00980B01" w:rsidRPr="00F624E9" w:rsidRDefault="00C40FE9">
            <w:pPr>
              <w:rPr>
                <w:rFonts w:asciiTheme="minorHAnsi" w:hAnsiTheme="minorHAnsi"/>
                <w:szCs w:val="18"/>
              </w:rPr>
            </w:pPr>
            <w:r w:rsidRPr="00F624E9">
              <w:rPr>
                <w:rFonts w:asciiTheme="minorHAnsi" w:hAnsiTheme="minorHAnsi"/>
                <w:szCs w:val="18"/>
              </w:rPr>
              <w:t>Podpis / pieczęć Wykonawcy</w:t>
            </w:r>
          </w:p>
        </w:tc>
      </w:tr>
      <w:tr w:rsidR="00980B01" w:rsidRPr="00F624E9" w14:paraId="5BCE15FA" w14:textId="77777777">
        <w:trPr>
          <w:jc w:val="center"/>
        </w:trPr>
        <w:tc>
          <w:tcPr>
            <w:tcW w:w="3475" w:type="dxa"/>
            <w:vAlign w:val="center"/>
          </w:tcPr>
          <w:p w14:paraId="3FBF9B8E" w14:textId="77777777" w:rsidR="00980B01" w:rsidRPr="00F624E9" w:rsidRDefault="00C40FE9">
            <w:pPr>
              <w:rPr>
                <w:rFonts w:asciiTheme="minorHAnsi" w:hAnsiTheme="minorHAnsi"/>
                <w:szCs w:val="18"/>
              </w:rPr>
            </w:pPr>
            <w:r w:rsidRPr="00F624E9">
              <w:rPr>
                <w:rFonts w:asciiTheme="minorHAnsi" w:hAnsiTheme="minorHAnsi"/>
                <w:szCs w:val="18"/>
              </w:rPr>
              <w:br/>
            </w:r>
            <w:r w:rsidRPr="00F624E9">
              <w:rPr>
                <w:rFonts w:asciiTheme="minorHAnsi" w:hAnsiTheme="minorHAnsi"/>
                <w:szCs w:val="18"/>
              </w:rPr>
              <w:br/>
              <w:t>................................................</w:t>
            </w:r>
          </w:p>
        </w:tc>
        <w:tc>
          <w:tcPr>
            <w:tcW w:w="3475" w:type="dxa"/>
            <w:vAlign w:val="center"/>
          </w:tcPr>
          <w:p w14:paraId="34BF60FE" w14:textId="77777777" w:rsidR="00980B01" w:rsidRPr="00F624E9" w:rsidRDefault="00C40FE9">
            <w:pPr>
              <w:rPr>
                <w:rFonts w:asciiTheme="minorHAnsi" w:hAnsiTheme="minorHAnsi"/>
                <w:szCs w:val="18"/>
              </w:rPr>
            </w:pPr>
            <w:r w:rsidRPr="00F624E9">
              <w:rPr>
                <w:rFonts w:asciiTheme="minorHAnsi" w:hAnsiTheme="minorHAnsi"/>
                <w:szCs w:val="18"/>
              </w:rPr>
              <w:br/>
            </w:r>
            <w:r w:rsidRPr="00F624E9">
              <w:rPr>
                <w:rFonts w:asciiTheme="minorHAnsi" w:hAnsiTheme="minorHAnsi"/>
                <w:szCs w:val="18"/>
              </w:rPr>
              <w:br/>
              <w:t>................................................</w:t>
            </w:r>
          </w:p>
        </w:tc>
        <w:tc>
          <w:tcPr>
            <w:tcW w:w="3475" w:type="dxa"/>
            <w:vAlign w:val="center"/>
          </w:tcPr>
          <w:p w14:paraId="2CF8B1EA" w14:textId="77777777" w:rsidR="00980B01" w:rsidRPr="00F624E9" w:rsidRDefault="00C40FE9">
            <w:pPr>
              <w:rPr>
                <w:rFonts w:asciiTheme="minorHAnsi" w:hAnsiTheme="minorHAnsi"/>
                <w:szCs w:val="18"/>
              </w:rPr>
            </w:pPr>
            <w:r w:rsidRPr="00F624E9">
              <w:rPr>
                <w:rFonts w:asciiTheme="minorHAnsi" w:hAnsiTheme="minorHAnsi"/>
                <w:szCs w:val="18"/>
              </w:rPr>
              <w:br/>
            </w:r>
            <w:r w:rsidRPr="00F624E9">
              <w:rPr>
                <w:rFonts w:asciiTheme="minorHAnsi" w:hAnsiTheme="minorHAnsi"/>
                <w:szCs w:val="18"/>
              </w:rPr>
              <w:br/>
              <w:t>................................................</w:t>
            </w:r>
          </w:p>
        </w:tc>
      </w:tr>
    </w:tbl>
    <w:p w14:paraId="0C2E0BF6" w14:textId="77777777" w:rsidR="004133E4" w:rsidRPr="00F624E9" w:rsidRDefault="004133E4">
      <w:pPr>
        <w:rPr>
          <w:rFonts w:asciiTheme="minorHAnsi" w:hAnsiTheme="minorHAnsi"/>
          <w:szCs w:val="18"/>
        </w:rPr>
      </w:pPr>
    </w:p>
    <w:p w14:paraId="23C00573" w14:textId="77777777" w:rsidR="0030553A" w:rsidRPr="00F624E9" w:rsidRDefault="0030553A" w:rsidP="0030553A">
      <w:pPr>
        <w:rPr>
          <w:rFonts w:asciiTheme="minorHAnsi" w:hAnsiTheme="minorHAnsi"/>
          <w:szCs w:val="18"/>
        </w:rPr>
      </w:pPr>
    </w:p>
    <w:p w14:paraId="77A8C67D" w14:textId="77777777" w:rsidR="0030553A" w:rsidRPr="00F624E9" w:rsidRDefault="0030553A" w:rsidP="0030553A">
      <w:pPr>
        <w:rPr>
          <w:rFonts w:asciiTheme="minorHAnsi" w:hAnsiTheme="minorHAnsi"/>
          <w:szCs w:val="18"/>
        </w:rPr>
      </w:pPr>
    </w:p>
    <w:p w14:paraId="714D12BB" w14:textId="77777777" w:rsidR="0030553A" w:rsidRPr="00F624E9" w:rsidRDefault="0030553A" w:rsidP="0030553A">
      <w:pPr>
        <w:rPr>
          <w:rFonts w:asciiTheme="minorHAnsi" w:hAnsiTheme="minorHAnsi"/>
          <w:szCs w:val="18"/>
        </w:rPr>
      </w:pPr>
    </w:p>
    <w:p w14:paraId="5734DCB5" w14:textId="77777777" w:rsidR="0030553A" w:rsidRPr="0030553A" w:rsidRDefault="0030553A" w:rsidP="0030553A">
      <w:pPr>
        <w:rPr>
          <w:rFonts w:asciiTheme="minorHAnsi" w:hAnsiTheme="minorHAnsi"/>
          <w:sz w:val="20"/>
          <w:szCs w:val="20"/>
        </w:rPr>
      </w:pPr>
    </w:p>
    <w:p w14:paraId="0D7FC7E2" w14:textId="77777777" w:rsidR="0030553A" w:rsidRPr="0030553A" w:rsidRDefault="0030553A" w:rsidP="0030553A">
      <w:pPr>
        <w:rPr>
          <w:rFonts w:asciiTheme="minorHAnsi" w:hAnsiTheme="minorHAnsi"/>
          <w:sz w:val="20"/>
          <w:szCs w:val="20"/>
        </w:rPr>
      </w:pPr>
    </w:p>
    <w:p w14:paraId="4B4DDCE5" w14:textId="77777777" w:rsidR="0030553A" w:rsidRPr="0030553A" w:rsidRDefault="0030553A" w:rsidP="0030553A">
      <w:pPr>
        <w:rPr>
          <w:rFonts w:asciiTheme="minorHAnsi" w:hAnsiTheme="minorHAnsi"/>
          <w:sz w:val="20"/>
          <w:szCs w:val="20"/>
        </w:rPr>
      </w:pPr>
    </w:p>
    <w:p w14:paraId="3DF4BEFD" w14:textId="77777777" w:rsidR="0030553A" w:rsidRPr="0030553A" w:rsidRDefault="0030553A" w:rsidP="0030553A">
      <w:pPr>
        <w:rPr>
          <w:rFonts w:asciiTheme="minorHAnsi" w:hAnsiTheme="minorHAnsi"/>
          <w:sz w:val="20"/>
          <w:szCs w:val="20"/>
        </w:rPr>
      </w:pPr>
    </w:p>
    <w:p w14:paraId="1C82E1DB" w14:textId="77777777" w:rsidR="0030553A" w:rsidRPr="0030553A" w:rsidRDefault="0030553A" w:rsidP="0030553A">
      <w:pPr>
        <w:rPr>
          <w:rFonts w:asciiTheme="minorHAnsi" w:hAnsiTheme="minorHAnsi"/>
          <w:sz w:val="20"/>
          <w:szCs w:val="20"/>
        </w:rPr>
      </w:pPr>
    </w:p>
    <w:p w14:paraId="211503D6" w14:textId="77777777" w:rsidR="0030553A" w:rsidRPr="0030553A" w:rsidRDefault="0030553A" w:rsidP="0030553A">
      <w:pPr>
        <w:rPr>
          <w:rFonts w:asciiTheme="minorHAnsi" w:hAnsiTheme="minorHAnsi"/>
          <w:sz w:val="20"/>
          <w:szCs w:val="20"/>
        </w:rPr>
      </w:pPr>
    </w:p>
    <w:p w14:paraId="5C1BC1AF" w14:textId="77777777" w:rsidR="0030553A" w:rsidRPr="0030553A" w:rsidRDefault="0030553A" w:rsidP="0030553A">
      <w:pPr>
        <w:rPr>
          <w:rFonts w:asciiTheme="minorHAnsi" w:hAnsiTheme="minorHAnsi"/>
          <w:sz w:val="20"/>
          <w:szCs w:val="20"/>
        </w:rPr>
      </w:pPr>
    </w:p>
    <w:p w14:paraId="142B9B63" w14:textId="77777777" w:rsidR="0030553A" w:rsidRPr="0030553A" w:rsidRDefault="0030553A" w:rsidP="0030553A">
      <w:pPr>
        <w:rPr>
          <w:rFonts w:asciiTheme="minorHAnsi" w:hAnsiTheme="minorHAnsi"/>
          <w:sz w:val="20"/>
          <w:szCs w:val="20"/>
        </w:rPr>
      </w:pPr>
    </w:p>
    <w:p w14:paraId="3B0E4B76" w14:textId="77777777" w:rsidR="0030553A" w:rsidRPr="0030553A" w:rsidRDefault="0030553A" w:rsidP="0030553A">
      <w:pPr>
        <w:rPr>
          <w:rFonts w:asciiTheme="minorHAnsi" w:hAnsiTheme="minorHAnsi"/>
          <w:sz w:val="20"/>
          <w:szCs w:val="20"/>
        </w:rPr>
      </w:pPr>
    </w:p>
    <w:p w14:paraId="5A8664C6" w14:textId="70D4ED19" w:rsidR="0030553A" w:rsidRPr="0030553A" w:rsidRDefault="0030553A" w:rsidP="0030553A">
      <w:pPr>
        <w:tabs>
          <w:tab w:val="left" w:pos="4273"/>
        </w:tabs>
        <w:rPr>
          <w:rFonts w:asciiTheme="minorHAnsi" w:hAnsiTheme="minorHAnsi"/>
          <w:sz w:val="20"/>
          <w:szCs w:val="20"/>
        </w:rPr>
      </w:pPr>
      <w:r w:rsidRPr="0030553A">
        <w:rPr>
          <w:rFonts w:asciiTheme="minorHAnsi" w:hAnsiTheme="minorHAnsi"/>
          <w:sz w:val="20"/>
          <w:szCs w:val="20"/>
        </w:rPr>
        <w:tab/>
      </w:r>
    </w:p>
    <w:sectPr w:rsidR="0030553A" w:rsidRPr="0030553A" w:rsidSect="00034616">
      <w:headerReference w:type="default" r:id="rId8"/>
      <w:footerReference w:type="default" r:id="rId9"/>
      <w:pgSz w:w="12240" w:h="15840"/>
      <w:pgMar w:top="850" w:right="907" w:bottom="850" w:left="90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75AB39" w14:textId="77777777" w:rsidR="00C0790B" w:rsidRPr="0030553A" w:rsidRDefault="00C0790B">
      <w:pPr>
        <w:spacing w:after="0" w:line="240" w:lineRule="auto"/>
      </w:pPr>
      <w:r w:rsidRPr="0030553A">
        <w:separator/>
      </w:r>
    </w:p>
  </w:endnote>
  <w:endnote w:type="continuationSeparator" w:id="0">
    <w:p w14:paraId="3DC8DEE0" w14:textId="77777777" w:rsidR="00C0790B" w:rsidRPr="0030553A" w:rsidRDefault="00C0790B">
      <w:pPr>
        <w:spacing w:after="0" w:line="240" w:lineRule="auto"/>
      </w:pPr>
      <w:r w:rsidRPr="0030553A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9DDD50" w14:textId="3AB1163A" w:rsidR="00980B01" w:rsidRPr="0030553A" w:rsidRDefault="00980B01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2A06E0" w14:textId="77777777" w:rsidR="00C0790B" w:rsidRPr="0030553A" w:rsidRDefault="00C0790B">
      <w:pPr>
        <w:spacing w:after="0" w:line="240" w:lineRule="auto"/>
      </w:pPr>
      <w:r w:rsidRPr="0030553A">
        <w:separator/>
      </w:r>
    </w:p>
  </w:footnote>
  <w:footnote w:type="continuationSeparator" w:id="0">
    <w:p w14:paraId="61AAD45B" w14:textId="77777777" w:rsidR="00C0790B" w:rsidRPr="0030553A" w:rsidRDefault="00C0790B">
      <w:pPr>
        <w:spacing w:after="0" w:line="240" w:lineRule="auto"/>
      </w:pPr>
      <w:r w:rsidRPr="0030553A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2E3DCB" w14:textId="5189EAC2" w:rsidR="00F624E9" w:rsidRPr="00F624E9" w:rsidRDefault="00F624E9" w:rsidP="00F624E9">
    <w:pPr>
      <w:tabs>
        <w:tab w:val="left" w:pos="1440"/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sz w:val="24"/>
        <w:szCs w:val="24"/>
        <w:lang w:val="x-none" w:eastAsia="x-none"/>
      </w:rPr>
    </w:pPr>
    <w:bookmarkStart w:id="0" w:name="_Hlk146808582"/>
    <w:r w:rsidRPr="00F624E9">
      <w:rPr>
        <w:rFonts w:ascii="Calibri" w:eastAsia="Calibri" w:hAnsi="Calibri" w:cs="Times New Roman"/>
        <w:noProof/>
        <w:sz w:val="24"/>
        <w:szCs w:val="24"/>
        <w:lang w:eastAsia="pl-PL"/>
      </w:rPr>
      <w:drawing>
        <wp:inline distT="0" distB="0" distL="0" distR="0" wp14:anchorId="4F303356" wp14:editId="7C9093FA">
          <wp:extent cx="5759450" cy="421640"/>
          <wp:effectExtent l="0" t="0" r="0" b="0"/>
          <wp:docPr id="1566954486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4216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bookmarkEnd w:id="0"/>
  <w:p w14:paraId="26FBC38C" w14:textId="0A008255" w:rsidR="00F624E9" w:rsidRPr="00F624E9" w:rsidRDefault="00F624E9" w:rsidP="00F624E9">
    <w:pPr>
      <w:spacing w:after="0" w:line="240" w:lineRule="auto"/>
      <w:ind w:firstLine="142"/>
      <w:rPr>
        <w:rFonts w:ascii="Cambria" w:eastAsia="Times New Roman" w:hAnsi="Cambria" w:cs="Times New Roman"/>
        <w:b/>
        <w:sz w:val="20"/>
        <w:szCs w:val="20"/>
        <w:lang w:eastAsia="pl-PL"/>
      </w:rPr>
    </w:pPr>
    <w:r w:rsidRPr="00F624E9">
      <w:rPr>
        <w:rFonts w:ascii="Times New Roman" w:eastAsia="Times New Roman" w:hAnsi="Times New Roman" w:cs="Times New Roman"/>
        <w:noProof/>
        <w:sz w:val="24"/>
        <w:szCs w:val="24"/>
        <w:lang w:eastAsia="pl-PL"/>
      </w:rPr>
      <w:t xml:space="preserve">                      </w:t>
    </w:r>
  </w:p>
  <w:p w14:paraId="2389A6FB" w14:textId="77777777" w:rsidR="00F624E9" w:rsidRPr="00F624E9" w:rsidRDefault="00F624E9" w:rsidP="00F624E9">
    <w:pPr>
      <w:tabs>
        <w:tab w:val="left" w:pos="5400"/>
      </w:tabs>
      <w:spacing w:after="0" w:line="240" w:lineRule="auto"/>
      <w:ind w:firstLine="709"/>
      <w:rPr>
        <w:rFonts w:ascii="Cambria" w:eastAsia="Times New Roman" w:hAnsi="Cambria" w:cs="Times New Roman"/>
        <w:b/>
        <w:sz w:val="20"/>
        <w:szCs w:val="20"/>
        <w:lang w:eastAsia="pl-PL"/>
      </w:rPr>
    </w:pPr>
    <w:r w:rsidRPr="00F624E9">
      <w:rPr>
        <w:rFonts w:ascii="Cambria" w:eastAsia="Times New Roman" w:hAnsi="Cambria" w:cs="Times New Roman"/>
        <w:b/>
        <w:sz w:val="20"/>
        <w:szCs w:val="20"/>
        <w:lang w:eastAsia="pl-PL"/>
      </w:rPr>
      <w:t>Numer referencyjny: PRI.271.2.18.2026.EP</w:t>
    </w:r>
  </w:p>
  <w:p w14:paraId="1F21B0F4" w14:textId="77777777" w:rsidR="0030553A" w:rsidRDefault="0030553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numerowan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numerowan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punktowana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punktowana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5E6D56D8"/>
    <w:multiLevelType w:val="hybridMultilevel"/>
    <w:tmpl w:val="E422917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25278229">
    <w:abstractNumId w:val="8"/>
  </w:num>
  <w:num w:numId="2" w16cid:durableId="1531456378">
    <w:abstractNumId w:val="6"/>
  </w:num>
  <w:num w:numId="3" w16cid:durableId="76023800">
    <w:abstractNumId w:val="5"/>
  </w:num>
  <w:num w:numId="4" w16cid:durableId="216747705">
    <w:abstractNumId w:val="4"/>
  </w:num>
  <w:num w:numId="5" w16cid:durableId="915935755">
    <w:abstractNumId w:val="7"/>
  </w:num>
  <w:num w:numId="6" w16cid:durableId="62486638">
    <w:abstractNumId w:val="3"/>
  </w:num>
  <w:num w:numId="7" w16cid:durableId="1214853356">
    <w:abstractNumId w:val="2"/>
  </w:num>
  <w:num w:numId="8" w16cid:durableId="1879393256">
    <w:abstractNumId w:val="1"/>
  </w:num>
  <w:num w:numId="9" w16cid:durableId="1566914674">
    <w:abstractNumId w:val="0"/>
  </w:num>
  <w:num w:numId="10" w16cid:durableId="98462980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26CB5"/>
    <w:rsid w:val="00034616"/>
    <w:rsid w:val="0004308A"/>
    <w:rsid w:val="0006063C"/>
    <w:rsid w:val="000B40EF"/>
    <w:rsid w:val="0015074B"/>
    <w:rsid w:val="001A1CB3"/>
    <w:rsid w:val="0022021A"/>
    <w:rsid w:val="0029639D"/>
    <w:rsid w:val="0030553A"/>
    <w:rsid w:val="00326F90"/>
    <w:rsid w:val="00362486"/>
    <w:rsid w:val="003C0FEE"/>
    <w:rsid w:val="004133E4"/>
    <w:rsid w:val="00526C6C"/>
    <w:rsid w:val="005B1BD6"/>
    <w:rsid w:val="0068744A"/>
    <w:rsid w:val="0072030B"/>
    <w:rsid w:val="007508D7"/>
    <w:rsid w:val="00767307"/>
    <w:rsid w:val="00793C58"/>
    <w:rsid w:val="00884525"/>
    <w:rsid w:val="008E5B67"/>
    <w:rsid w:val="00927553"/>
    <w:rsid w:val="00980B01"/>
    <w:rsid w:val="00AA1D8D"/>
    <w:rsid w:val="00B47730"/>
    <w:rsid w:val="00BB1705"/>
    <w:rsid w:val="00BB6F66"/>
    <w:rsid w:val="00C01CFB"/>
    <w:rsid w:val="00C0790B"/>
    <w:rsid w:val="00C40FE9"/>
    <w:rsid w:val="00CB0664"/>
    <w:rsid w:val="00CC40A6"/>
    <w:rsid w:val="00DB4577"/>
    <w:rsid w:val="00EE0910"/>
    <w:rsid w:val="00F624E9"/>
    <w:rsid w:val="00FA1F78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5F6C517"/>
  <w14:defaultImageDpi w14:val="300"/>
  <w15:docId w15:val="{5654418E-BE10-48EE-98F4-DDC11B95A7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693F"/>
    <w:rPr>
      <w:rFonts w:ascii="Arial" w:eastAsia="Arial" w:hAnsi="Arial"/>
      <w:sz w:val="18"/>
      <w:lang w:val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0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18BF"/>
  </w:style>
  <w:style w:type="paragraph" w:styleId="Stopka">
    <w:name w:val="footer"/>
    <w:basedOn w:val="Normalny"/>
    <w:link w:val="Stopka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18BF"/>
  </w:style>
  <w:style w:type="paragraph" w:styleId="Bezodstpw">
    <w:name w:val="No Spacing"/>
    <w:uiPriority w:val="1"/>
    <w:qFormat/>
    <w:rsid w:val="00FC693F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ytu">
    <w:name w:val="Title"/>
    <w:basedOn w:val="Normalny"/>
    <w:next w:val="Normalny"/>
    <w:link w:val="TytuZnak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kapitzlist">
    <w:name w:val="List Paragraph"/>
    <w:basedOn w:val="Normalny"/>
    <w:uiPriority w:val="34"/>
    <w:qFormat/>
    <w:rsid w:val="00FC693F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AA1D8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A1D8D"/>
  </w:style>
  <w:style w:type="paragraph" w:styleId="Tekstpodstawowy2">
    <w:name w:val="Body Text 2"/>
    <w:basedOn w:val="Normalny"/>
    <w:link w:val="Tekstpodstawowy2Znak"/>
    <w:uiPriority w:val="99"/>
    <w:unhideWhenUsed/>
    <w:rsid w:val="00AA1D8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AA1D8D"/>
  </w:style>
  <w:style w:type="paragraph" w:styleId="Tekstpodstawowy3">
    <w:name w:val="Body Text 3"/>
    <w:basedOn w:val="Normalny"/>
    <w:link w:val="Tekstpodstawowy3Znak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A1D8D"/>
    <w:rPr>
      <w:sz w:val="16"/>
      <w:szCs w:val="16"/>
    </w:rPr>
  </w:style>
  <w:style w:type="paragraph" w:styleId="Lista">
    <w:name w:val="List"/>
    <w:basedOn w:val="Normalny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ny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ny"/>
    <w:uiPriority w:val="99"/>
    <w:unhideWhenUsed/>
    <w:rsid w:val="00326F90"/>
    <w:pPr>
      <w:ind w:left="1080" w:hanging="360"/>
      <w:contextualSpacing/>
    </w:pPr>
  </w:style>
  <w:style w:type="paragraph" w:styleId="Listapunktowana">
    <w:name w:val="List Bullet"/>
    <w:basedOn w:val="Normalny"/>
    <w:uiPriority w:val="99"/>
    <w:unhideWhenUsed/>
    <w:rsid w:val="00326F90"/>
    <w:pPr>
      <w:numPr>
        <w:numId w:val="1"/>
      </w:numPr>
      <w:contextualSpacing/>
    </w:pPr>
  </w:style>
  <w:style w:type="paragraph" w:styleId="Listapunktowana2">
    <w:name w:val="List Bullet 2"/>
    <w:basedOn w:val="Normalny"/>
    <w:uiPriority w:val="99"/>
    <w:unhideWhenUsed/>
    <w:rsid w:val="00326F90"/>
    <w:pPr>
      <w:numPr>
        <w:numId w:val="2"/>
      </w:numPr>
      <w:contextualSpacing/>
    </w:pPr>
  </w:style>
  <w:style w:type="paragraph" w:styleId="Listapunktowana3">
    <w:name w:val="List Bullet 3"/>
    <w:basedOn w:val="Normalny"/>
    <w:uiPriority w:val="99"/>
    <w:unhideWhenUsed/>
    <w:rsid w:val="00326F90"/>
    <w:pPr>
      <w:numPr>
        <w:numId w:val="3"/>
      </w:numPr>
      <w:contextualSpacing/>
    </w:pPr>
  </w:style>
  <w:style w:type="paragraph" w:styleId="Listanumerowana">
    <w:name w:val="List Number"/>
    <w:basedOn w:val="Normalny"/>
    <w:uiPriority w:val="99"/>
    <w:unhideWhenUsed/>
    <w:rsid w:val="00326F90"/>
    <w:pPr>
      <w:numPr>
        <w:numId w:val="5"/>
      </w:numPr>
      <w:contextualSpacing/>
    </w:pPr>
  </w:style>
  <w:style w:type="paragraph" w:styleId="Listanumerowana2">
    <w:name w:val="List Number 2"/>
    <w:basedOn w:val="Normalny"/>
    <w:uiPriority w:val="99"/>
    <w:unhideWhenUsed/>
    <w:rsid w:val="0029639D"/>
    <w:pPr>
      <w:numPr>
        <w:numId w:val="6"/>
      </w:numPr>
      <w:contextualSpacing/>
    </w:pPr>
  </w:style>
  <w:style w:type="paragraph" w:styleId="Listanumerowana3">
    <w:name w:val="List Number 3"/>
    <w:basedOn w:val="Normalny"/>
    <w:uiPriority w:val="99"/>
    <w:unhideWhenUsed/>
    <w:rsid w:val="0029639D"/>
    <w:pPr>
      <w:numPr>
        <w:numId w:val="7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29639D"/>
    <w:pPr>
      <w:spacing w:after="120"/>
      <w:ind w:left="360"/>
      <w:contextualSpacing/>
    </w:pPr>
  </w:style>
  <w:style w:type="paragraph" w:styleId="Lista-kontynuacja2">
    <w:name w:val="List Continue 2"/>
    <w:basedOn w:val="Normalny"/>
    <w:uiPriority w:val="99"/>
    <w:unhideWhenUsed/>
    <w:rsid w:val="0029639D"/>
    <w:pPr>
      <w:spacing w:after="120"/>
      <w:ind w:left="720"/>
      <w:contextualSpacing/>
    </w:pPr>
  </w:style>
  <w:style w:type="paragraph" w:styleId="Lista-kontynuacja3">
    <w:name w:val="List Continue 3"/>
    <w:basedOn w:val="Normalny"/>
    <w:uiPriority w:val="99"/>
    <w:unhideWhenUsed/>
    <w:rsid w:val="0029639D"/>
    <w:pPr>
      <w:spacing w:after="120"/>
      <w:ind w:left="1080"/>
      <w:contextualSpacing/>
    </w:pPr>
  </w:style>
  <w:style w:type="paragraph" w:styleId="Tekstmakra">
    <w:name w:val="macro"/>
    <w:link w:val="TekstmakraZnak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kstmakraZnak">
    <w:name w:val="Tekst makra Znak"/>
    <w:basedOn w:val="Domylnaczcionkaakapitu"/>
    <w:link w:val="Tekstmakra"/>
    <w:uiPriority w:val="99"/>
    <w:rsid w:val="0029639D"/>
    <w:rPr>
      <w:rFonts w:ascii="Courier" w:hAnsi="Courier"/>
      <w:sz w:val="20"/>
      <w:szCs w:val="20"/>
    </w:rPr>
  </w:style>
  <w:style w:type="paragraph" w:styleId="Cytat">
    <w:name w:val="Quote"/>
    <w:basedOn w:val="Normalny"/>
    <w:next w:val="Normalny"/>
    <w:link w:val="CytatZnak"/>
    <w:uiPriority w:val="29"/>
    <w:qFormat/>
    <w:rsid w:val="00FC693F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FC693F"/>
    <w:rPr>
      <w:i/>
      <w:iCs/>
      <w:color w:val="000000" w:themeColor="tex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Cs w:val="18"/>
    </w:rPr>
  </w:style>
  <w:style w:type="character" w:styleId="Pogrubienie">
    <w:name w:val="Strong"/>
    <w:basedOn w:val="Domylnaczcionkaakapitu"/>
    <w:uiPriority w:val="22"/>
    <w:qFormat/>
    <w:rsid w:val="00FC693F"/>
    <w:rPr>
      <w:b/>
      <w:bCs/>
    </w:rPr>
  </w:style>
  <w:style w:type="character" w:styleId="Uwydatnienie">
    <w:name w:val="Emphasis"/>
    <w:basedOn w:val="Domylnaczcionkaakapitu"/>
    <w:uiPriority w:val="20"/>
    <w:qFormat/>
    <w:rsid w:val="00FC693F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C693F"/>
    <w:rPr>
      <w:b/>
      <w:bCs/>
      <w:i/>
      <w:iCs/>
      <w:color w:val="4F81BD" w:themeColor="accent1"/>
    </w:rPr>
  </w:style>
  <w:style w:type="character" w:styleId="Wyrnieniedelikatne">
    <w:name w:val="Subtle Emphasis"/>
    <w:basedOn w:val="Domylnaczcionkaakapitu"/>
    <w:uiPriority w:val="19"/>
    <w:qFormat/>
    <w:rsid w:val="00FC693F"/>
    <w:rPr>
      <w:i/>
      <w:iCs/>
      <w:color w:val="808080" w:themeColor="text1" w:themeTint="7F"/>
    </w:rPr>
  </w:style>
  <w:style w:type="character" w:styleId="Wyrnienieintensywne">
    <w:name w:val="Intense Emphasis"/>
    <w:basedOn w:val="Domylnaczcionkaakapitu"/>
    <w:uiPriority w:val="21"/>
    <w:qFormat/>
    <w:rsid w:val="00FC693F"/>
    <w:rPr>
      <w:b/>
      <w:bCs/>
      <w:i/>
      <w:iCs/>
      <w:color w:val="4F81BD" w:themeColor="accent1"/>
    </w:rPr>
  </w:style>
  <w:style w:type="character" w:styleId="Odwoaniedelikatne">
    <w:name w:val="Subtle Reference"/>
    <w:basedOn w:val="Domylnaczcionkaakapitu"/>
    <w:uiPriority w:val="31"/>
    <w:qFormat/>
    <w:rsid w:val="00FC693F"/>
    <w:rPr>
      <w:smallCaps/>
      <w:color w:val="C0504D" w:themeColor="accent2"/>
      <w:u w:val="single"/>
    </w:rPr>
  </w:style>
  <w:style w:type="character" w:styleId="Odwoanieintensywne">
    <w:name w:val="Intense Reference"/>
    <w:basedOn w:val="Domylnaczcionkaakapitu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FC693F"/>
    <w:rPr>
      <w:b/>
      <w:bCs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C693F"/>
    <w:pPr>
      <w:outlineLvl w:val="9"/>
    </w:pPr>
  </w:style>
  <w:style w:type="table" w:styleId="Tabela-Siatka">
    <w:name w:val="Table Grid"/>
    <w:basedOn w:val="Standardowy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Jasnecieniowanieakcent1">
    <w:name w:val="Light Shading Accent 1"/>
    <w:basedOn w:val="Standardowy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Jasnecieniowanieakcent2">
    <w:name w:val="Light Shading Accent 2"/>
    <w:basedOn w:val="Standardowy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Jasnecieniowanieakcent3">
    <w:name w:val="Light Shading Accent 3"/>
    <w:basedOn w:val="Standardowy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Jasnecieniowanieakcent4">
    <w:name w:val="Light Shading Accent 4"/>
    <w:basedOn w:val="Standardowy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Jasnecieniowanieakcent5">
    <w:name w:val="Light Shading Accent 5"/>
    <w:basedOn w:val="Standardowy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Jasnecieniowanieakcent6">
    <w:name w:val="Light Shading Accent 6"/>
    <w:basedOn w:val="Standardowy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Jasnalista">
    <w:name w:val="Light List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Jasnalistaakcent1">
    <w:name w:val="Light List Accent 1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Jasnalistaakcent2">
    <w:name w:val="Light List Accent 2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Jasnalistaakcent3">
    <w:name w:val="Light List Accent 3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Jasnalistaakcent4">
    <w:name w:val="Light List Accent 4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Jasnalistaakcent5">
    <w:name w:val="Light List Accent 5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Jasnalistaakcent6">
    <w:name w:val="Light List Accent 6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Jasnasiatka">
    <w:name w:val="Light Grid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Jasnasiatkaakcent1">
    <w:name w:val="Light Grid Accent 1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Jasnasiatkaakcent2">
    <w:name w:val="Light Grid Accent 2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Jasnasiatkaakcent3">
    <w:name w:val="Light Grid Accent 3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Jasnasiatkaakcent4">
    <w:name w:val="Light Grid Accent 4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Jasnasiatkaakcent5">
    <w:name w:val="Light Grid Accent 5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Jasnasiatkaakcent6">
    <w:name w:val="Light Grid Accent 6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redniecieniowanie1">
    <w:name w:val="Medium Shading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1">
    <w:name w:val="Medium Shading 1 Accent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2">
    <w:name w:val="Medium Shading 1 Accent 2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3">
    <w:name w:val="Medium Shading 1 Accent 3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4">
    <w:name w:val="Medium Shading 1 Accent 4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5">
    <w:name w:val="Medium Shading 1 Accent 5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6">
    <w:name w:val="Medium Shading 1 Accent 6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2">
    <w:name w:val="Medium Shading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1">
    <w:name w:val="Medium Shading 2 Accent 1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2">
    <w:name w:val="Medium Shading 2 Accent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3">
    <w:name w:val="Medium Shading 2 Accent 3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4">
    <w:name w:val="Medium Shading 2 Accent 4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5">
    <w:name w:val="Medium Shading 2 Accent 5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6">
    <w:name w:val="Medium Shading 2 Accent 6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alista1">
    <w:name w:val="Medium Lis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rednialista1akcent1">
    <w:name w:val="Medium List 1 Accen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rednialista1akcent2">
    <w:name w:val="Medium List 1 Accent 2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rednialista1akcent3">
    <w:name w:val="Medium List 1 Accent 3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rednialista1akcent4">
    <w:name w:val="Medium List 1 Accent 4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rednialista1akcent5">
    <w:name w:val="Medium List 1 Accent 5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rednialista1akcent6">
    <w:name w:val="Medium List 1 Accent 6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rednialista2">
    <w:name w:val="Medium Lis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1">
    <w:name w:val="Medium List 2 Accent 1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2">
    <w:name w:val="Medium List 2 Accen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3">
    <w:name w:val="Medium List 2 Accent 3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4">
    <w:name w:val="Medium List 2 Accent 4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5">
    <w:name w:val="Medium List 2 Accent 5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6">
    <w:name w:val="Medium List 2 Accent 6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siatka1">
    <w:name w:val="Medium Grid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dniasiatka1akcent1">
    <w:name w:val="Medium Grid 1 Accent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dniasiatka1akcent2">
    <w:name w:val="Medium Grid 1 Accent 2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dniasiatka1akcent3">
    <w:name w:val="Medium Grid 1 Accent 3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dniasiatka1akcent4">
    <w:name w:val="Medium Grid 1 Accent 4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dniasiatka1akcent5">
    <w:name w:val="Medium Grid 1 Accent 5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dniasiatka1akcent6">
    <w:name w:val="Medium Grid 1 Accent 6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redniasiatka2">
    <w:name w:val="Medium Grid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1">
    <w:name w:val="Medium Grid 2 Accent 1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2">
    <w:name w:val="Medium Grid 2 Accent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3">
    <w:name w:val="Medium Grid 2 Accent 3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4">
    <w:name w:val="Medium Grid 2 Accent 4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5">
    <w:name w:val="Medium Grid 2 Accent 5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6">
    <w:name w:val="Medium Grid 2 Accent 6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3">
    <w:name w:val="Medium Grid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redniasiatka3akcent1">
    <w:name w:val="Medium Grid 3 Accent 1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redniasiatka3akcent2">
    <w:name w:val="Medium Grid 3 Accent 2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redniasiatka3akcent3">
    <w:name w:val="Medium Grid 3 Accent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redniasiatka3akcent4">
    <w:name w:val="Medium Grid 3 Accent 4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redniasiatka3akcent5">
    <w:name w:val="Medium Grid 3 Accent 5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redniasiatka3akcent6">
    <w:name w:val="Medium Grid 3 Accent 6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Ciemnalista">
    <w:name w:val="Dark List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Ciemnalista2akcent1">
    <w:name w:val="Dark List Accent 1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Ciemnalistaakcent2">
    <w:name w:val="Dark List Accent 2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Ciemnalistaakcent3">
    <w:name w:val="Dark List Accent 3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Ciemnalistaakcent4">
    <w:name w:val="Dark List Accent 4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Ciemnalistaakcent5">
    <w:name w:val="Dark List Accent 5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Ciemnalistaakcent6">
    <w:name w:val="Dark List Accent 6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Kolorowecieniowanie">
    <w:name w:val="Colorful Shading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1">
    <w:name w:val="Colorful Shading Accent 1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2">
    <w:name w:val="Colorful Shading Accent 2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3">
    <w:name w:val="Colorful Shading Accent 3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ecieniowanieakcent4">
    <w:name w:val="Colorful Shading Accent 4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5">
    <w:name w:val="Colorful Shading Accent 5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6">
    <w:name w:val="Colorful Shading Accent 6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alista">
    <w:name w:val="Colorful List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olorowalistaakcent1">
    <w:name w:val="Colorful List Accent 1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Kolorowalistaakcent2">
    <w:name w:val="Colorful List Accent 2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Kolorowalistaakcent3">
    <w:name w:val="Colorful List Accent 3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Kolorowalistaakcent4">
    <w:name w:val="Colorful List Accent 4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Kolorowalistaakcent5">
    <w:name w:val="Colorful List Accent 5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Kolorowalistaakcent6">
    <w:name w:val="Colorful List Accent 6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Kolorowasiatka">
    <w:name w:val="Colorful Grid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olorowasiatkaakcent1">
    <w:name w:val="Colorful Grid Accent 1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olorowasiatkaakcent2">
    <w:name w:val="Colorful Grid Accent 2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olorowasiatkaakcent3">
    <w:name w:val="Colorful Grid Accent 3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asiatkaakcent4">
    <w:name w:val="Colorful Grid Accent 4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olorowasiatkaakcent5">
    <w:name w:val="Colorful Grid Accent 5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olorowasiatkaakcent6">
    <w:name w:val="Colorful Grid Accent 6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Odwoaniedokomentarza">
    <w:name w:val="annotation reference"/>
    <w:basedOn w:val="Domylnaczcionkaakapitu"/>
    <w:uiPriority w:val="99"/>
    <w:semiHidden/>
    <w:unhideWhenUsed/>
    <w:rsid w:val="005B1BD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B1BD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B1BD6"/>
    <w:rPr>
      <w:rFonts w:ascii="Arial" w:eastAsia="Arial" w:hAnsi="Arial"/>
      <w:sz w:val="20"/>
      <w:szCs w:val="20"/>
      <w:lang w:val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B1BD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B1BD6"/>
    <w:rPr>
      <w:rFonts w:ascii="Arial" w:eastAsia="Arial" w:hAnsi="Arial"/>
      <w:b/>
      <w:bCs/>
      <w:sz w:val="20"/>
      <w:szCs w:val="20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31BB3C6-E523-44E2-99F8-0CEBA127A3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982</Words>
  <Characters>5892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6861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Raport DNSH wykonawca wzor</dc:title>
  <dc:subject/>
  <dc:creator>Alek</dc:creator>
  <cp:keywords/>
  <dc:description>Kancelaria</dc:description>
  <cp:lastModifiedBy>User</cp:lastModifiedBy>
  <cp:revision>18</cp:revision>
  <dcterms:created xsi:type="dcterms:W3CDTF">2013-12-23T23:15:00Z</dcterms:created>
  <dcterms:modified xsi:type="dcterms:W3CDTF">2026-07-28T10:32:00Z</dcterms:modified>
  <cp:category/>
</cp:coreProperties>
</file>